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0894" w:rsidRDefault="00893778" w:rsidP="009F608D">
      <w:pPr>
        <w:pStyle w:val="Tytu"/>
        <w:tabs>
          <w:tab w:val="left" w:pos="3500"/>
        </w:tabs>
        <w:spacing w:line="480" w:lineRule="auto"/>
        <w:rPr>
          <w:b/>
          <w:color w:val="215868"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46976" behindDoc="1" locked="0" layoutInCell="1" allowOverlap="1" wp14:anchorId="693DB19B" wp14:editId="7ED36F88">
            <wp:simplePos x="0" y="0"/>
            <wp:positionH relativeFrom="column">
              <wp:posOffset>79375</wp:posOffset>
            </wp:positionH>
            <wp:positionV relativeFrom="paragraph">
              <wp:posOffset>-10160</wp:posOffset>
            </wp:positionV>
            <wp:extent cx="424180" cy="438150"/>
            <wp:effectExtent l="0" t="0" r="0" b="0"/>
            <wp:wrapTight wrapText="bothSides">
              <wp:wrapPolygon edited="0">
                <wp:start x="2910" y="0"/>
                <wp:lineTo x="0" y="3757"/>
                <wp:lineTo x="0" y="16904"/>
                <wp:lineTo x="7760" y="20661"/>
                <wp:lineTo x="10671" y="20661"/>
                <wp:lineTo x="16491" y="20661"/>
                <wp:lineTo x="20371" y="16904"/>
                <wp:lineTo x="20371" y="1878"/>
                <wp:lineTo x="19401" y="0"/>
                <wp:lineTo x="2910" y="0"/>
              </wp:wrapPolygon>
            </wp:wrapTight>
            <wp:docPr id="9" name="Obraz 3" descr="C:\Users\Ania\AppData\Local\Microsoft\Windows\Temporary Internet Files\Content.IE5\CXABBVED\MC900318886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nia\AppData\Local\Microsoft\Windows\Temporary Internet Files\Content.IE5\CXABBVED\MC900318886[1].wm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2418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605F" w:rsidRPr="009A605F">
        <w:rPr>
          <w:b/>
          <w:color w:val="215868"/>
          <w:sz w:val="48"/>
          <w:szCs w:val="48"/>
        </w:rPr>
        <w:t xml:space="preserve"> </w:t>
      </w:r>
      <w:r w:rsidR="009A605F" w:rsidRPr="00076A0C">
        <w:rPr>
          <w:b/>
          <w:color w:val="215868"/>
          <w:sz w:val="48"/>
          <w:szCs w:val="48"/>
        </w:rPr>
        <w:t>Zadani</w:t>
      </w:r>
      <w:r w:rsidR="00194A41">
        <w:rPr>
          <w:b/>
          <w:color w:val="215868"/>
          <w:sz w:val="48"/>
          <w:szCs w:val="48"/>
        </w:rPr>
        <w:t>e</w:t>
      </w:r>
      <w:r w:rsidR="009A605F" w:rsidRPr="00076A0C">
        <w:rPr>
          <w:b/>
          <w:color w:val="215868"/>
          <w:sz w:val="48"/>
          <w:szCs w:val="48"/>
        </w:rPr>
        <w:t>:</w:t>
      </w:r>
    </w:p>
    <w:p w:rsidR="00893778" w:rsidRDefault="00893778" w:rsidP="00194A41">
      <w:p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</w:pPr>
      <w:r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  <w:t>Jaś wybrał się dziadkiem do lodziarni</w:t>
      </w:r>
      <w:r w:rsidR="003C2087"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  <w:t xml:space="preserve">. </w:t>
      </w:r>
    </w:p>
    <w:p w:rsidR="00194A41" w:rsidRDefault="001E71C1" w:rsidP="00194A41">
      <w:p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</w:pPr>
      <w:r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  <w:t>Odpowiedz na pytania:</w:t>
      </w:r>
    </w:p>
    <w:p w:rsidR="001E71C1" w:rsidRDefault="001E71C1" w:rsidP="001E71C1">
      <w:pPr>
        <w:pStyle w:val="Akapitzlist"/>
        <w:numPr>
          <w:ilvl w:val="0"/>
          <w:numId w:val="12"/>
        </w:num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</w:rPr>
      </w:pPr>
      <w:r w:rsidRPr="001E71C1"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Ile </w:t>
      </w:r>
      <w:r>
        <w:rPr>
          <w:rFonts w:ascii="Cambria" w:eastAsia="Times New Roman" w:hAnsi="Cambria"/>
          <w:color w:val="215868"/>
          <w:kern w:val="28"/>
          <w:sz w:val="32"/>
          <w:szCs w:val="32"/>
        </w:rPr>
        <w:t>dużych gałek mogli sobie kupić za 20 zł?</w:t>
      </w:r>
    </w:p>
    <w:p w:rsidR="001E71C1" w:rsidRDefault="001E71C1" w:rsidP="001E71C1">
      <w:pPr>
        <w:pStyle w:val="Akapitzlist"/>
        <w:numPr>
          <w:ilvl w:val="0"/>
          <w:numId w:val="12"/>
        </w:num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</w:rPr>
      </w:pPr>
      <w:r>
        <w:rPr>
          <w:rFonts w:ascii="Cambria" w:eastAsia="Times New Roman" w:hAnsi="Cambria"/>
          <w:color w:val="215868"/>
          <w:kern w:val="28"/>
          <w:sz w:val="32"/>
          <w:szCs w:val="32"/>
        </w:rPr>
        <w:t>Ile małych gałek, w rożku cukrowym mogli kupić za 12 zł?</w:t>
      </w:r>
    </w:p>
    <w:p w:rsidR="001E71C1" w:rsidRDefault="001E71C1" w:rsidP="001E71C1">
      <w:pPr>
        <w:pStyle w:val="Akapitzlist"/>
        <w:numPr>
          <w:ilvl w:val="0"/>
          <w:numId w:val="12"/>
        </w:num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</w:rPr>
      </w:pPr>
      <w:r>
        <w:rPr>
          <w:rFonts w:ascii="Cambria" w:eastAsia="Times New Roman" w:hAnsi="Cambria"/>
          <w:color w:val="215868"/>
          <w:kern w:val="28"/>
          <w:sz w:val="32"/>
          <w:szCs w:val="32"/>
        </w:rPr>
        <w:t>Czy za 10 zł mogli kupić lody włoskie w rożku cukrowym dla 2 osób?</w:t>
      </w:r>
    </w:p>
    <w:p w:rsidR="001E71C1" w:rsidRPr="001E71C1" w:rsidRDefault="001E71C1" w:rsidP="001E71C1">
      <w:pPr>
        <w:pStyle w:val="Akapitzlist"/>
        <w:numPr>
          <w:ilvl w:val="0"/>
          <w:numId w:val="12"/>
        </w:num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</w:rPr>
      </w:pPr>
      <w:r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Ile lodów </w:t>
      </w:r>
      <w:r w:rsidR="00480ACC">
        <w:rPr>
          <w:rFonts w:ascii="Cambria" w:eastAsia="Times New Roman" w:hAnsi="Cambria"/>
          <w:color w:val="215868"/>
          <w:kern w:val="28"/>
          <w:sz w:val="32"/>
          <w:szCs w:val="32"/>
        </w:rPr>
        <w:t>włoskich w rożku cukrowym mogli kupić za 36 zł?</w:t>
      </w:r>
    </w:p>
    <w:p w:rsidR="00723E7A" w:rsidRPr="00573FF0" w:rsidRDefault="00A5368E" w:rsidP="003C2087">
      <w:pPr>
        <w:tabs>
          <w:tab w:val="left" w:pos="709"/>
        </w:tabs>
        <w:spacing w:after="0" w:line="360" w:lineRule="auto"/>
        <w:ind w:right="141"/>
        <w:rPr>
          <w:rFonts w:ascii="Cambria" w:eastAsia="Times New Roman" w:hAnsi="Cambria"/>
          <w:color w:val="215868"/>
          <w:kern w:val="28"/>
          <w:sz w:val="32"/>
          <w:szCs w:val="28"/>
          <w:lang w:eastAsia="pl-PL"/>
        </w:rPr>
      </w:pPr>
      <w:r>
        <w:rPr>
          <w:rFonts w:ascii="Cambria" w:eastAsia="Times New Roman" w:hAnsi="Cambria"/>
          <w:noProof/>
          <w:color w:val="215868"/>
          <w:kern w:val="28"/>
          <w:sz w:val="32"/>
          <w:szCs w:val="28"/>
          <w:lang w:eastAsia="pl-P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F0063A" wp14:editId="7F2BB4B6">
                <wp:simplePos x="0" y="0"/>
                <wp:positionH relativeFrom="column">
                  <wp:posOffset>1423035</wp:posOffset>
                </wp:positionH>
                <wp:positionV relativeFrom="paragraph">
                  <wp:posOffset>440690</wp:posOffset>
                </wp:positionV>
                <wp:extent cx="1866900" cy="1000125"/>
                <wp:effectExtent l="76200" t="76200" r="95250" b="561975"/>
                <wp:wrapNone/>
                <wp:docPr id="8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1000125"/>
                        </a:xfrm>
                        <a:prstGeom prst="wedgeEllipseCallout">
                          <a:avLst>
                            <a:gd name="adj1" fmla="val -42927"/>
                            <a:gd name="adj2" fmla="val 83093"/>
                          </a:avLst>
                        </a:prstGeom>
                        <a:solidFill>
                          <a:schemeClr val="accent5">
                            <a:lumMod val="100000"/>
                            <a:lumOff val="0"/>
                          </a:schemeClr>
                        </a:solidFill>
                        <a:ln w="127000" cmpd="dbl" algn="ctr">
                          <a:solidFill>
                            <a:schemeClr val="accent5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93778" w:rsidRPr="001E71C1" w:rsidRDefault="001E71C1" w:rsidP="001E71C1">
                            <w:pPr>
                              <w:spacing w:line="240" w:lineRule="auto"/>
                              <w:jc w:val="center"/>
                              <w:rPr>
                                <w:b/>
                                <w:color w:val="FFFFFF" w:themeColor="background1"/>
                                <w:sz w:val="36"/>
                                <w:szCs w:val="28"/>
                              </w:rPr>
                            </w:pPr>
                            <w:bookmarkStart w:id="0" w:name="_GoBack"/>
                            <w:r w:rsidRPr="001E71C1">
                              <w:rPr>
                                <w:b/>
                                <w:color w:val="FFFFFF" w:themeColor="background1"/>
                                <w:sz w:val="36"/>
                                <w:szCs w:val="28"/>
                              </w:rPr>
                              <w:t>CENNIK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AutoShape 7" o:spid="_x0000_s1026" type="#_x0000_t63" style="position:absolute;margin-left:112.05pt;margin-top:34.7pt;width:147pt;height:78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" adj="1528,28748" fillcolor="#4bacc6 [3208]" strokecolor="#4bacc6 [3208]" strokeweight="10pt">
                <v:stroke linestyle="thinThin"/>
                <v:shadow color="#868686"/>
                <v:textbox>
                  <w:txbxContent>
                    <w:p w:rsidR="00893778" w:rsidRPr="001E71C1" w:rsidRDefault="001E71C1" w:rsidP="001E71C1">
                      <w:pPr>
                        <w:spacing w:line="240" w:lineRule="auto"/>
                        <w:jc w:val="center"/>
                        <w:rPr>
                          <w:b/>
                          <w:color w:val="FFFFFF" w:themeColor="background1"/>
                          <w:sz w:val="36"/>
                          <w:szCs w:val="28"/>
                        </w:rPr>
                      </w:pPr>
                      <w:bookmarkStart w:id="1" w:name="_GoBack"/>
                      <w:r w:rsidRPr="001E71C1">
                        <w:rPr>
                          <w:b/>
                          <w:color w:val="FFFFFF" w:themeColor="background1"/>
                          <w:sz w:val="36"/>
                          <w:szCs w:val="28"/>
                        </w:rPr>
                        <w:t>CENNIK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Times New Roman" w:hAnsi="Cambria"/>
          <w:noProof/>
          <w:color w:val="215868"/>
          <w:kern w:val="28"/>
          <w:sz w:val="32"/>
          <w:szCs w:val="28"/>
          <w:lang w:eastAsia="pl-PL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677F0843" wp14:editId="0F6CD33A">
                <wp:simplePos x="0" y="0"/>
                <wp:positionH relativeFrom="column">
                  <wp:posOffset>-348615</wp:posOffset>
                </wp:positionH>
                <wp:positionV relativeFrom="paragraph">
                  <wp:posOffset>1469390</wp:posOffset>
                </wp:positionV>
                <wp:extent cx="6448425" cy="4191000"/>
                <wp:effectExtent l="19050" t="0" r="85725" b="38100"/>
                <wp:wrapNone/>
                <wp:docPr id="27" name="Grupa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48425" cy="4191000"/>
                          <a:chOff x="0" y="0"/>
                          <a:chExt cx="6448425" cy="4191000"/>
                        </a:xfrm>
                      </wpg:grpSpPr>
                      <pic:pic xmlns:pic="http://schemas.openxmlformats.org/drawingml/2006/picture">
                        <pic:nvPicPr>
                          <pic:cNvPr id="11" name="Obraz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012" t="13711" r="16044"/>
                          <a:stretch/>
                        </pic:blipFill>
                        <pic:spPr bwMode="auto">
                          <a:xfrm>
                            <a:off x="571500" y="276225"/>
                            <a:ext cx="1143000" cy="228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Obraz 14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207715">
                            <a:off x="5238750" y="828675"/>
                            <a:ext cx="1085850" cy="24860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Obraz 1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86175" y="0"/>
                            <a:ext cx="962025" cy="2095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Obraz 12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33575" y="895350"/>
                            <a:ext cx="1276350" cy="23431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Gwiazda 10-ramienna 23"/>
                        <wps:cNvSpPr/>
                        <wps:spPr>
                          <a:xfrm>
                            <a:off x="0" y="1724025"/>
                            <a:ext cx="1381125" cy="1381125"/>
                          </a:xfrm>
                          <a:prstGeom prst="star10">
                            <a:avLst/>
                          </a:prstGeom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 w:rsidRPr="001E71C1">
                                <w:rPr>
                                  <w:sz w:val="28"/>
                                </w:rPr>
                                <w:t>Mała gałka</w:t>
                              </w:r>
                            </w:p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 w:rsidRPr="001E71C1">
                                <w:rPr>
                                  <w:sz w:val="28"/>
                                </w:rPr>
                                <w:t>1 zł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wiazda 10-ramienna 24"/>
                        <wps:cNvSpPr/>
                        <wps:spPr>
                          <a:xfrm>
                            <a:off x="2171700" y="2762250"/>
                            <a:ext cx="1381125" cy="1381125"/>
                          </a:xfrm>
                          <a:prstGeom prst="star10">
                            <a:avLst/>
                          </a:prstGeom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 xml:space="preserve">Duża </w:t>
                              </w:r>
                              <w:r w:rsidRPr="001E71C1">
                                <w:rPr>
                                  <w:sz w:val="28"/>
                                </w:rPr>
                                <w:t>gałka</w:t>
                              </w:r>
                            </w:p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</w:t>
                              </w:r>
                              <w:r w:rsidRPr="001E71C1">
                                <w:rPr>
                                  <w:sz w:val="28"/>
                                </w:rPr>
                                <w:t xml:space="preserve"> zł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wiazda 10-ramienna 25"/>
                        <wps:cNvSpPr/>
                        <wps:spPr>
                          <a:xfrm>
                            <a:off x="3495675" y="1504950"/>
                            <a:ext cx="1543050" cy="1495425"/>
                          </a:xfrm>
                          <a:prstGeom prst="star10">
                            <a:avLst/>
                          </a:prstGeom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71C1" w:rsidRPr="001E71C1" w:rsidRDefault="001E71C1" w:rsidP="001E71C1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 w:rsidRPr="001E71C1">
                                <w:rPr>
                                  <w:b/>
                                  <w:sz w:val="28"/>
                                </w:rPr>
                                <w:t>Lody włoskie</w:t>
                              </w:r>
                            </w:p>
                            <w:p w:rsidR="001E71C1" w:rsidRPr="001E71C1" w:rsidRDefault="001E71C1" w:rsidP="001E71C1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 w:rsidRPr="001E71C1">
                                <w:rPr>
                                  <w:b/>
                                  <w:sz w:val="28"/>
                                </w:rPr>
                                <w:t>3 zł</w:t>
                              </w:r>
                            </w:p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 w:rsidRPr="001E71C1">
                                <w:rPr>
                                  <w:b/>
                                  <w:sz w:val="28"/>
                                </w:rPr>
                                <w:t>1 zł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wiazda 10-ramienna 26"/>
                        <wps:cNvSpPr/>
                        <wps:spPr>
                          <a:xfrm>
                            <a:off x="4905375" y="2695575"/>
                            <a:ext cx="1543050" cy="1495425"/>
                          </a:xfrm>
                          <a:prstGeom prst="star10">
                            <a:avLst/>
                          </a:prstGeom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71C1" w:rsidRPr="001E71C1" w:rsidRDefault="001E71C1" w:rsidP="001E71C1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Rożek cukrowy</w:t>
                              </w:r>
                            </w:p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 w:rsidRPr="001E71C1">
                                <w:rPr>
                                  <w:b/>
                                  <w:sz w:val="28"/>
                                </w:rPr>
                                <w:t>1 zł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a 27" o:spid="_x0000_s1027" style="position:absolute;margin-left:-27.45pt;margin-top:115.7pt;width:507.75pt;height:330pt;z-index:251680768" coordsize="64484,4191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8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11" o:spid="_x0000_s1028" type="#_x0000_t75" style="position:absolute;left:5715;top:2762;width:11430;height:22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X8iy/AAAA2wAAAA8AAABkcnMvZG93bnJldi54bWxET0uLwjAQvi/4H8II3ta0eyhSjeI+Ch5X&#10;3cXr0IxNtZmUJKv1328Ewdt8fM9ZrAbbiQv50DpWkE8zEMS10y03Cn721esMRIjIGjvHpOBGAVbL&#10;0csCS+2uvKXLLjYihXAoUYGJsS+lDLUhi2HqeuLEHZ23GBP0jdQeryncdvItywppseXUYLCnD0P1&#10;efdnFbybr4Kq/PuzzTb74sCzXz75SqnJeFjPQUQa4lP8cG90mp/D/Zd0gFz+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k1/IsvwAAANsAAAAPAAAAAAAAAAAAAAAAAJ8CAABk&#10;cnMvZG93bnJldi54bWxQSwUGAAAAAAQABAD3AAAAiwMAAAAA&#10;">
                  <v:imagedata r:id="rId14" o:title="" croptop="8986f" cropleft="12460f" cropright="10515f"/>
                  <v:path arrowok="t"/>
                </v:shape>
                <v:shape id="Obraz 14" o:spid="_x0000_s1029" type="#_x0000_t75" style="position:absolute;left:52387;top:8286;width:10859;height:24861;rotation:1319147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8plvi/AAAA2wAAAA8AAABkcnMvZG93bnJldi54bWxET01rwkAQvQv9D8sUvJlNRURSV2kLBSko&#10;VEu9DtlpNpidTbPTGP+9KxS8zeN9znI9+Eb11MU6sIGnLAdFXAZbc2Xg6/A+WYCKgmyxCUwGLhRh&#10;vXoYLbGw4cyf1O+lUimEY4EGnEhbaB1LRx5jFlrixP2EzqMk2FXadnhO4b7R0zyfa481pwaHLb05&#10;Kk/7P2/gSM5H+T62+Cv4UfW4ez1tyZjx4/DyDEpokLv4372xaf4Mbr+kA/TqC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fKZb4vwAAANsAAAAPAAAAAAAAAAAAAAAAAJ8CAABk&#10;cnMvZG93bnJldi54bWxQSwUGAAAAAAQABAD3AAAAiwMAAAAA&#10;">
                  <v:imagedata r:id="rId15" o:title=""/>
                  <v:path arrowok="t"/>
                </v:shape>
                <v:shape id="Obraz 13" o:spid="_x0000_s1030" type="#_x0000_t75" style="position:absolute;left:36861;width:9621;height:209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y+ZrBAAAA2wAAAA8AAABkcnMvZG93bnJldi54bWxET01rwkAQvRf8D8sIvdWNVqpEV1FR9CCB&#10;RvE8ZMckmJ2N2dWk/74rFHqbx/uc+bIzlXhS40rLCoaDCARxZnXJuYLzafcxBeE8ssbKMin4IQfL&#10;Re9tjrG2LX/TM/W5CCHsYlRQeF/HUrqsIINuYGviwF1tY9AH2ORSN9iGcFPJURR9SYMlh4YCa9oU&#10;lN3Sh1FwSQ7T9WpM28n9tm/rXZocaZ8o9d7vVjMQnjr/L/5zH3SY/wmvX8IBcvE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/y+ZrBAAAA2wAAAA8AAAAAAAAAAAAAAAAAnwIA&#10;AGRycy9kb3ducmV2LnhtbFBLBQYAAAAABAAEAPcAAACNAwAAAAA=&#10;">
                  <v:imagedata r:id="rId16" o:title=""/>
                  <v:path arrowok="t"/>
                </v:shape>
                <v:shape id="Obraz 12" o:spid="_x0000_s1031" type="#_x0000_t75" style="position:absolute;left:19335;top:8953;width:12764;height:234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HwYPCAAAA2wAAAA8AAABkcnMvZG93bnJldi54bWxET01rwkAQvRf8D8sI3uomglKiq1SJqOCl&#10;Ue/T7DSJzc6G7Kqxv74rCN7m8T5ntuhMLa7UusqygngYgSDOra64UHA8rN8/QDiPrLG2TAru5GAx&#10;773NMNH2xl90zXwhQgi7BBWU3jeJlC4vyaAb2oY4cD+2NegDbAupW7yFcFPLURRNpMGKQ0OJDa1K&#10;yn+zi1EwTtN9Fqeny+a8/NPxvdt9H847pQb97nMKwlPnX+Kne6vD/BE8fgkHyPk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hx8GDwgAAANsAAAAPAAAAAAAAAAAAAAAAAJ8C&#10;AABkcnMvZG93bnJldi54bWxQSwUGAAAAAAQABAD3AAAAjgMAAAAA&#10;">
                  <v:imagedata r:id="rId17" o:title=""/>
                  <v:path arrowok="t"/>
                </v:shape>
                <v:shape id="Gwiazda 10-ramienna 23" o:spid="_x0000_s1032" style="position:absolute;top:17240;width:13811;height:13811;visibility:visible;mso-wrap-style:square;v-text-anchor:middle" coordsize="1381125,138112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X1KMMA&#10;AADbAAAADwAAAGRycy9kb3ducmV2LnhtbESP3WoCMRSE7wt9h3AK3tVsV7SyGqUURaEX/tQHOCbH&#10;3aWbkyWJur59IwheDjPzDTOdd7YRF/Khdqzgo5+BINbO1FwqOPwu38cgQkQ22DgmBTcKMJ+9vkyx&#10;MO7KO7rsYykShEOBCqoY20LKoCuyGPquJU7eyXmLMUlfSuPxmuC2kXmWjaTFmtNChS19V6T/9mer&#10;YDFc/mip85PfhM9Orlbb9dFuleq9dV8TEJG6+Aw/2mujIB/A/Uv6AXL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X1KMMAAADbAAAADwAAAAAAAAAAAAAAAACYAgAAZHJzL2Rv&#10;d25yZXYueG1sUEsFBgAAAAAEAAQA9QAAAIgDAAAAAA==&#10;" adj="-11796480,,5400" path="m-1,477165l190861,345275,263769,131884r235923,-6l690563,,881433,131878r235923,6l1190264,345275r190862,131890l1308226,690563r72900,213397l1190264,1035850r-72908,213391l881433,1249247,690563,1381125,499692,1249247r-235923,-6l190861,1035850,-1,903960,72899,690563,-1,477165xe" fillcolor="white [3201]" strokecolor="#9bbb59 [3206]" strokeweight="2pt">
                  <v:stroke joinstyle="miter"/>
                  <v:formulas/>
                  <v:path arrowok="t" o:connecttype="custom" o:connectlocs="-1,477165;190861,345275;263769,131884;499692,131878;690563,0;881433,131878;1117356,131884;1190264,345275;1381126,477165;1308226,690563;1381126,903960;1190264,1035850;1117356,1249241;881433,1249247;690563,1381125;499692,1249247;263769,1249241;190861,1035850;-1,903960;72899,690563;-1,477165" o:connectangles="0,0,0,0,0,0,0,0,0,0,0,0,0,0,0,0,0,0,0,0,0" textboxrect="0,0,1381125,1381125"/>
                  <v:textbox>
                    <w:txbxContent>
                      <w:p w:rsidR="001E71C1" w:rsidRPr="001E71C1" w:rsidRDefault="001E71C1" w:rsidP="001E71C1">
                        <w:pPr>
                          <w:jc w:val="center"/>
                          <w:rPr>
                            <w:sz w:val="28"/>
                          </w:rPr>
                        </w:pPr>
                        <w:r w:rsidRPr="001E71C1">
                          <w:rPr>
                            <w:sz w:val="28"/>
                          </w:rPr>
                          <w:t>Mała gałka</w:t>
                        </w:r>
                      </w:p>
                      <w:p w:rsidR="001E71C1" w:rsidRPr="001E71C1" w:rsidRDefault="001E71C1" w:rsidP="001E71C1">
                        <w:pPr>
                          <w:jc w:val="center"/>
                          <w:rPr>
                            <w:sz w:val="28"/>
                          </w:rPr>
                        </w:pPr>
                        <w:r w:rsidRPr="001E71C1">
                          <w:rPr>
                            <w:sz w:val="28"/>
                          </w:rPr>
                          <w:t>1 zł</w:t>
                        </w:r>
                      </w:p>
                    </w:txbxContent>
                  </v:textbox>
                </v:shape>
                <v:shape id="Gwiazda 10-ramienna 24" o:spid="_x0000_s1033" style="position:absolute;left:21717;top:27622;width:13811;height:13811;visibility:visible;mso-wrap-style:square;v-text-anchor:middle" coordsize="1381125,138112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xtXMMA&#10;AADbAAAADwAAAGRycy9kb3ducmV2LnhtbESP3WoCMRSE7wt9h3AK3tVsF7WyGqUURaEX/tQHOCbH&#10;3aWbkyWJur59IwheDjPzDTOdd7YRF/Khdqzgo5+BINbO1FwqOPwu38cgQkQ22DgmBTcKMJ+9vkyx&#10;MO7KO7rsYykShEOBCqoY20LKoCuyGPquJU7eyXmLMUlfSuPxmuC2kXmWjaTFmtNChS19V6T/9mer&#10;YDFc/mip85PfhM9Orlbb9dFuleq9dV8TEJG6+Aw/2mujIB/A/Uv6AXL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nxtXMMAAADbAAAADwAAAAAAAAAAAAAAAACYAgAAZHJzL2Rv&#10;d25yZXYueG1sUEsFBgAAAAAEAAQA9QAAAIgDAAAAAA==&#10;" adj="-11796480,,5400" path="m-1,477165l190861,345275,263769,131884r235923,-6l690563,,881433,131878r235923,6l1190264,345275r190862,131890l1308226,690563r72900,213397l1190264,1035850r-72908,213391l881433,1249247,690563,1381125,499692,1249247r-235923,-6l190861,1035850,-1,903960,72899,690563,-1,477165xe" fillcolor="white [3201]" strokecolor="#9bbb59 [3206]" strokeweight="2pt">
                  <v:stroke joinstyle="miter"/>
                  <v:formulas/>
                  <v:path arrowok="t" o:connecttype="custom" o:connectlocs="-1,477165;190861,345275;263769,131884;499692,131878;690563,0;881433,131878;1117356,131884;1190264,345275;1381126,477165;1308226,690563;1381126,903960;1190264,1035850;1117356,1249241;881433,1249247;690563,1381125;499692,1249247;263769,1249241;190861,1035850;-1,903960;72899,690563;-1,477165" o:connectangles="0,0,0,0,0,0,0,0,0,0,0,0,0,0,0,0,0,0,0,0,0" textboxrect="0,0,1381125,1381125"/>
                  <v:textbox>
                    <w:txbxContent>
                      <w:p w:rsidR="001E71C1" w:rsidRPr="001E71C1" w:rsidRDefault="001E71C1" w:rsidP="001E71C1">
                        <w:pPr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Duża </w:t>
                        </w:r>
                        <w:r w:rsidRPr="001E71C1">
                          <w:rPr>
                            <w:sz w:val="28"/>
                          </w:rPr>
                          <w:t>gałka</w:t>
                        </w:r>
                      </w:p>
                      <w:p w:rsidR="001E71C1" w:rsidRPr="001E71C1" w:rsidRDefault="001E71C1" w:rsidP="001E71C1">
                        <w:pPr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  <w:r w:rsidRPr="001E71C1">
                          <w:rPr>
                            <w:sz w:val="28"/>
                          </w:rPr>
                          <w:t xml:space="preserve"> zł</w:t>
                        </w:r>
                      </w:p>
                    </w:txbxContent>
                  </v:textbox>
                </v:shape>
                <v:shape id="Gwiazda 10-ramienna 25" o:spid="_x0000_s1034" style="position:absolute;left:34956;top:15049;width:15431;height:14954;visibility:visible;mso-wrap-style:square;v-text-anchor:middle" coordsize="1543050,149542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qN/sIA&#10;AADbAAAADwAAAGRycy9kb3ducmV2LnhtbESPQWsCMRSE7wX/Q3hCbzVboUVWo0hBVBTaqgePj81z&#10;s5q8LEnU9d83hUKPw8x8w0xmnbPiRiE2nhW8DgoQxJXXDdcKDvvFywhETMgarWdS8KAIs2nvaYKl&#10;9nf+ptsu1SJDOJaowKTUllLGypDDOPAtcfZOPjhMWYZa6oD3DHdWDoviXTpsOC8YbOnDUHXZXZ0C&#10;pMPGfNnt5/lij4u1TiMOy61Sz/1uPgaRqEv/4b/2SisYvsHvl/wD5PQ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eo3+wgAAANsAAAAPAAAAAAAAAAAAAAAAAJgCAABkcnMvZG93&#10;bnJldi54bWxQSwUGAAAAAAQABAD1AAAAhwMAAAAA&#10;" adj="-11796480,,5400" path="m-1,516654l213237,373849,294693,142798r263584,-6l771525,,984773,142792r263584,6l1329813,373849r213238,142805l1461604,747713r81447,231058l1329813,1121576r-81456,231051l984773,1352633,771525,1495425,558277,1352633r-263584,-6l213237,1121576,-1,978771,81446,747713,-1,516654xe" fillcolor="white [3201]" strokecolor="#9bbb59 [3206]" strokeweight="2pt">
                  <v:stroke joinstyle="miter"/>
                  <v:formulas/>
                  <v:path arrowok="t" o:connecttype="custom" o:connectlocs="-1,516654;213237,373849;294693,142798;558277,142792;771525,0;984773,142792;1248357,142798;1329813,373849;1543051,516654;1461604,747713;1543051,978771;1329813,1121576;1248357,1352627;984773,1352633;771525,1495425;558277,1352633;294693,1352627;213237,1121576;-1,978771;81446,747713;-1,516654" o:connectangles="0,0,0,0,0,0,0,0,0,0,0,0,0,0,0,0,0,0,0,0,0" textboxrect="0,0,1543050,1495425"/>
                  <v:textbox>
                    <w:txbxContent>
                      <w:p w:rsidR="001E71C1" w:rsidRPr="001E71C1" w:rsidRDefault="001E71C1" w:rsidP="001E71C1">
                        <w:pPr>
                          <w:spacing w:after="0" w:line="240" w:lineRule="auto"/>
                          <w:jc w:val="center"/>
                          <w:rPr>
                            <w:b/>
                            <w:sz w:val="28"/>
                          </w:rPr>
                        </w:pPr>
                        <w:r w:rsidRPr="001E71C1">
                          <w:rPr>
                            <w:b/>
                            <w:sz w:val="28"/>
                          </w:rPr>
                          <w:t>Lody włoskie</w:t>
                        </w:r>
                      </w:p>
                      <w:p w:rsidR="001E71C1" w:rsidRPr="001E71C1" w:rsidRDefault="001E71C1" w:rsidP="001E71C1">
                        <w:pPr>
                          <w:spacing w:after="0" w:line="240" w:lineRule="auto"/>
                          <w:jc w:val="center"/>
                          <w:rPr>
                            <w:b/>
                            <w:sz w:val="28"/>
                          </w:rPr>
                        </w:pPr>
                        <w:r w:rsidRPr="001E71C1">
                          <w:rPr>
                            <w:b/>
                            <w:sz w:val="28"/>
                          </w:rPr>
                          <w:t>3 zł</w:t>
                        </w:r>
                      </w:p>
                      <w:p w:rsidR="001E71C1" w:rsidRPr="001E71C1" w:rsidRDefault="001E71C1" w:rsidP="001E71C1">
                        <w:pPr>
                          <w:jc w:val="center"/>
                          <w:rPr>
                            <w:b/>
                            <w:sz w:val="28"/>
                          </w:rPr>
                        </w:pPr>
                        <w:r w:rsidRPr="001E71C1">
                          <w:rPr>
                            <w:b/>
                            <w:sz w:val="28"/>
                          </w:rPr>
                          <w:t>1 zł</w:t>
                        </w:r>
                      </w:p>
                    </w:txbxContent>
                  </v:textbox>
                </v:shape>
                <v:shape id="Gwiazda 10-ramienna 26" o:spid="_x0000_s1035" style="position:absolute;left:49053;top:26955;width:15431;height:14955;visibility:visible;mso-wrap-style:square;v-text-anchor:middle" coordsize="1543050,149542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gTicIA&#10;AADbAAAADwAAAGRycy9kb3ducmV2LnhtbESPQWsCMRSE7wX/Q3hCbzVbDyKrUaQgKhW06qHHx+Z1&#10;s5q8LEnU7b9vBKHHYWa+YabzzllxoxAbzwreBwUI4srrhmsFp+PybQwiJmSN1jMp+KUI81nvZYql&#10;9nf+otsh1SJDOJaowKTUllLGypDDOPAtcfZ+fHCYsgy11AHvGe6sHBbFSDpsOC8YbOnDUHU5XJ0C&#10;pNOn2dvt7nyx38uNTmMOq61Sr/1uMQGRqEv/4Wd7rRUMR/D4kn+An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qBOJwgAAANsAAAAPAAAAAAAAAAAAAAAAAJgCAABkcnMvZG93&#10;bnJldi54bWxQSwUGAAAAAAQABAD1AAAAhwMAAAAA&#10;" adj="-11796480,,5400" path="m-1,516654l213237,373849,294693,142798r263584,-6l771525,,984773,142792r263584,6l1329813,373849r213238,142805l1461604,747713r81447,231058l1329813,1121576r-81456,231051l984773,1352633,771525,1495425,558277,1352633r-263584,-6l213237,1121576,-1,978771,81446,747713,-1,516654xe" fillcolor="white [3201]" strokecolor="#9bbb59 [3206]" strokeweight="2pt">
                  <v:stroke joinstyle="miter"/>
                  <v:formulas/>
                  <v:path arrowok="t" o:connecttype="custom" o:connectlocs="-1,516654;213237,373849;294693,142798;558277,142792;771525,0;984773,142792;1248357,142798;1329813,373849;1543051,516654;1461604,747713;1543051,978771;1329813,1121576;1248357,1352627;984773,1352633;771525,1495425;558277,1352633;294693,1352627;213237,1121576;-1,978771;81446,747713;-1,516654" o:connectangles="0,0,0,0,0,0,0,0,0,0,0,0,0,0,0,0,0,0,0,0,0" textboxrect="0,0,1543050,1495425"/>
                  <v:textbox>
                    <w:txbxContent>
                      <w:p w:rsidR="001E71C1" w:rsidRPr="001E71C1" w:rsidRDefault="001E71C1" w:rsidP="001E71C1">
                        <w:pPr>
                          <w:spacing w:after="0" w:line="240" w:lineRule="auto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Rożek cukrowy</w:t>
                        </w:r>
                      </w:p>
                      <w:p w:rsidR="001E71C1" w:rsidRPr="001E71C1" w:rsidRDefault="001E71C1" w:rsidP="001E71C1">
                        <w:pPr>
                          <w:jc w:val="center"/>
                          <w:rPr>
                            <w:b/>
                            <w:sz w:val="28"/>
                          </w:rPr>
                        </w:pPr>
                        <w:r w:rsidRPr="001E71C1">
                          <w:rPr>
                            <w:b/>
                            <w:sz w:val="28"/>
                          </w:rPr>
                          <w:t>1 zł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723E7A" w:rsidRPr="00573FF0" w:rsidSect="00A45772"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7" w:h="16839" w:code="9"/>
      <w:pgMar w:top="1276" w:right="1134" w:bottom="851" w:left="1134" w:header="709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2E5E" w:rsidRDefault="00262E5E">
      <w:pPr>
        <w:spacing w:after="0" w:line="240" w:lineRule="auto"/>
      </w:pPr>
      <w:r>
        <w:separator/>
      </w:r>
    </w:p>
  </w:endnote>
  <w:endnote w:type="continuationSeparator" w:id="0">
    <w:p w:rsidR="00262E5E" w:rsidRDefault="00262E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4B0E" w:rsidRDefault="003A589F">
    <w:pPr>
      <w:pStyle w:val="Stopka"/>
    </w:pPr>
    <w:r>
      <w:rPr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-768350</wp:posOffset>
          </wp:positionH>
          <wp:positionV relativeFrom="paragraph">
            <wp:posOffset>-1257935</wp:posOffset>
          </wp:positionV>
          <wp:extent cx="7543800" cy="1652270"/>
          <wp:effectExtent l="0" t="0" r="0" b="5080"/>
          <wp:wrapNone/>
          <wp:docPr id="22" name="Obraz 22" descr="number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number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0" cy="1652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41F" w:rsidRDefault="003A589F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0</wp:posOffset>
              </wp:positionV>
              <wp:extent cx="680720" cy="10692765"/>
              <wp:effectExtent l="12700" t="9525" r="11430" b="22860"/>
              <wp:wrapNone/>
              <wp:docPr id="3" name="Prostoką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10692765"/>
                      </a:xfrm>
                      <a:prstGeom prst="rect">
                        <a:avLst/>
                      </a:prstGeom>
                      <a:gradFill rotWithShape="0">
                        <a:gsLst>
                          <a:gs pos="0">
                            <a:srgbClr val="C2D69B"/>
                          </a:gs>
                          <a:gs pos="50000">
                            <a:srgbClr val="9BBB59"/>
                          </a:gs>
                          <a:gs pos="100000">
                            <a:srgbClr val="C2D69B"/>
                          </a:gs>
                        </a:gsLst>
                        <a:lin ang="5400000" scaled="1"/>
                      </a:gradFill>
                      <a:ln w="12700" algn="ctr">
                        <a:solidFill>
                          <a:srgbClr val="9BBB59"/>
                        </a:solidFill>
                        <a:miter lim="800000"/>
                        <a:headEnd/>
                        <a:tailEnd/>
                      </a:ln>
                      <a:effectLst>
                        <a:outerShdw dist="28398" dir="3806097" algn="ctr" rotWithShape="0">
                          <a:srgbClr val="4E6128"/>
                        </a:outerShdw>
                      </a:effectLst>
                    </wps:spPr>
                    <wps:txbx>
                      <w:txbxContent>
                        <w:p w:rsidR="00B2641F" w:rsidRDefault="00B2641F" w:rsidP="00B20E1A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39" style="position:absolute;margin-left:541.75pt;margin-top:0;width:53.6pt;height:841.95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" fillcolor="#c2d69b" strokecolor="#9bbb59" strokeweight="1pt">
              <v:fill color2="#9bbb59" focus="50%" type="gradient"/>
              <v:shadow on="t" color="#4e6128" offset="1pt"/>
              <v:path arrowok="t"/>
              <v:textbox>
                <w:txbxContent>
                  <w:p w:rsidR="00B2641F" w:rsidRDefault="00B2641F" w:rsidP="00B20E1A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1A6E" w:rsidRDefault="003A589F" w:rsidP="00391A6E">
    <w:pPr>
      <w:pStyle w:val="Stopka"/>
      <w:ind w:hanging="990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-768350</wp:posOffset>
          </wp:positionH>
          <wp:positionV relativeFrom="paragraph">
            <wp:posOffset>-1257935</wp:posOffset>
          </wp:positionV>
          <wp:extent cx="6772275" cy="1652270"/>
          <wp:effectExtent l="0" t="0" r="9525" b="5080"/>
          <wp:wrapNone/>
          <wp:docPr id="21" name="Obraz 21" descr="number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number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72275" cy="1652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2E5E" w:rsidRDefault="00262E5E">
      <w:pPr>
        <w:spacing w:after="0" w:line="240" w:lineRule="auto"/>
      </w:pPr>
      <w:r>
        <w:separator/>
      </w:r>
    </w:p>
  </w:footnote>
  <w:footnote w:type="continuationSeparator" w:id="0">
    <w:p w:rsidR="00262E5E" w:rsidRDefault="00262E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41F" w:rsidRDefault="003A589F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49B09A27" wp14:editId="1716ACED">
              <wp:simplePos x="0" y="0"/>
              <wp:positionH relativeFrom="page">
                <wp:posOffset>6946265</wp:posOffset>
              </wp:positionH>
              <wp:positionV relativeFrom="page">
                <wp:posOffset>2940050</wp:posOffset>
              </wp:positionV>
              <wp:extent cx="409575" cy="4812030"/>
              <wp:effectExtent l="2540" t="0" r="0" b="1270"/>
              <wp:wrapNone/>
              <wp:docPr id="6" name="Pole tekstowe 3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09575" cy="48120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666666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2641F" w:rsidRPr="002C4363" w:rsidRDefault="009C7209">
                          <w:pPr>
                            <w:jc w:val="center"/>
                            <w:rPr>
                              <w:color w:val="FFFFFF"/>
                            </w:rPr>
                          </w:pPr>
                          <w:r w:rsidRPr="00FB0A68">
                            <w:rPr>
                              <w:rFonts w:ascii="Times New Roman" w:hAnsi="Times New Roman"/>
                              <w:color w:val="333333"/>
                              <w:sz w:val="24"/>
                              <w:szCs w:val="24"/>
                            </w:rPr>
                            <w:t>Rachunki pamięciowe – dodawanie i odejmowanie</w:t>
                          </w:r>
                          <w:r w:rsidR="00367BDF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.</w:t>
                          </w:r>
                          <w:r w:rsidR="00A45772" w:rsidRPr="002C4363">
                            <w:rPr>
                              <w:color w:val="FFFFFF"/>
                            </w:rPr>
                            <w:t xml:space="preserve"> </w:t>
                          </w:r>
                          <w:r w:rsidR="00A45772">
                            <w:rPr>
                              <w:color w:val="FFFFFF"/>
                            </w:rPr>
                            <w:t xml:space="preserve"> </w:t>
                          </w:r>
                          <w:r w:rsidR="00B2641F" w:rsidRPr="002C4363">
                            <w:rPr>
                              <w:color w:val="FFFFFF"/>
                            </w:rPr>
                            <w:t>Klasa 4</w:t>
                          </w:r>
                        </w:p>
                        <w:p w:rsidR="00B2641F" w:rsidRPr="002C4363" w:rsidRDefault="00B2641F">
                          <w:pPr>
                            <w:jc w:val="center"/>
                            <w:rPr>
                              <w:color w:val="FFFFFF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95" o:spid="_x0000_s1036" type="#_x0000_t202" style="position:absolute;margin-left:546.95pt;margin-top:231.5pt;width:32.25pt;height:378.9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" filled="f" fillcolor="#666" stroked="f" strokeweight=".5pt">
              <v:path arrowok="t"/>
              <v:textbox style="layout-flow:vertical;mso-layout-flow-alt:bottom-to-top">
                <w:txbxContent>
                  <w:p w:rsidR="00B2641F" w:rsidRPr="002C4363" w:rsidRDefault="009C7209">
                    <w:pPr>
                      <w:jc w:val="center"/>
                      <w:rPr>
                        <w:color w:val="FFFFFF"/>
                      </w:rPr>
                    </w:pPr>
                    <w:r w:rsidRPr="00FB0A68">
                      <w:rPr>
                        <w:rFonts w:ascii="Times New Roman" w:hAnsi="Times New Roman"/>
                        <w:color w:val="333333"/>
                        <w:sz w:val="24"/>
                        <w:szCs w:val="24"/>
                      </w:rPr>
                      <w:t>Rachunki pamięciowe – dodawanie i odejmowanie</w:t>
                    </w:r>
                    <w:r w:rsidR="00367BDF">
                      <w:rPr>
                        <w:rFonts w:ascii="Times New Roman" w:hAnsi="Times New Roman"/>
                        <w:sz w:val="24"/>
                        <w:szCs w:val="24"/>
                      </w:rPr>
                      <w:t>.</w:t>
                    </w:r>
                    <w:r w:rsidR="00A45772" w:rsidRPr="002C4363">
                      <w:rPr>
                        <w:color w:val="FFFFFF"/>
                      </w:rPr>
                      <w:t xml:space="preserve"> </w:t>
                    </w:r>
                    <w:r w:rsidR="00A45772">
                      <w:rPr>
                        <w:color w:val="FFFFFF"/>
                      </w:rPr>
                      <w:t xml:space="preserve"> </w:t>
                    </w:r>
                    <w:r w:rsidR="00B2641F" w:rsidRPr="002C4363">
                      <w:rPr>
                        <w:color w:val="FFFFFF"/>
                      </w:rPr>
                      <w:t>Klasa 4</w:t>
                    </w:r>
                  </w:p>
                  <w:p w:rsidR="00B2641F" w:rsidRPr="002C4363" w:rsidRDefault="00B2641F">
                    <w:pPr>
                      <w:jc w:val="center"/>
                      <w:rPr>
                        <w:color w:val="FFFFFF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168" behindDoc="1" locked="0" layoutInCell="1" allowOverlap="1" wp14:anchorId="5BF4C302" wp14:editId="57EA056F">
              <wp:simplePos x="0" y="0"/>
              <wp:positionH relativeFrom="page">
                <wp:posOffset>6880225</wp:posOffset>
              </wp:positionH>
              <wp:positionV relativeFrom="page">
                <wp:posOffset>8661400</wp:posOffset>
              </wp:positionV>
              <wp:extent cx="680720" cy="962660"/>
              <wp:effectExtent l="0" t="0" r="5080" b="8890"/>
              <wp:wrapNone/>
              <wp:docPr id="5" name="Prostokąt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80720" cy="962660"/>
                      </a:xfrm>
                      <a:prstGeom prst="rect">
                        <a:avLst/>
                      </a:prstGeom>
                      <a:solidFill>
                        <a:srgbClr val="FF388C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:rsidR="00B2641F" w:rsidRDefault="00B2641F"/>
                      </w:txbxContent>
                    </wps:txbx>
                    <wps:bodyPr wrap="square" rtlCol="0" anchor="ctr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Prostokąt 5" o:spid="_x0000_s1037" style="position:absolute;margin-left:541.75pt;margin-top:682pt;width:53.6pt;height:75.8pt;z-index:-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" fillcolor="#ff388c" stroked="f" strokeweight="2pt">
              <v:path arrowok="t"/>
              <v:textbox>
                <w:txbxContent>
                  <w:p w:rsidR="00B2641F" w:rsidRDefault="00B2641F"/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47DF47C5" wp14:editId="5BD11F3D">
              <wp:simplePos x="0" y="0"/>
              <wp:positionH relativeFrom="page">
                <wp:posOffset>6880225</wp:posOffset>
              </wp:positionH>
              <wp:positionV relativeFrom="page">
                <wp:posOffset>0</wp:posOffset>
              </wp:positionV>
              <wp:extent cx="680720" cy="10692765"/>
              <wp:effectExtent l="0" t="0" r="5080" b="0"/>
              <wp:wrapNone/>
              <wp:docPr id="4" name="Prostoką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80720" cy="10692765"/>
                      </a:xfrm>
                      <a:prstGeom prst="rect">
                        <a:avLst/>
                      </a:prstGeom>
                      <a:solidFill>
                        <a:srgbClr val="666666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:rsidR="00B2641F" w:rsidRDefault="00B2641F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wps:txbx>
                    <wps:bodyPr wrap="square" rtlCol="0" anchor="ctr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Prostokąt 4" o:spid="_x0000_s1038" style="position:absolute;margin-left:541.75pt;margin-top:0;width:53.6pt;height:841.95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" fillcolor="#666" stroked="f" strokeweight="2pt">
              <v:path arrowok="t"/>
              <v:textbox>
                <w:txbxContent>
                  <w:p w:rsidR="00B2641F" w:rsidRDefault="00B2641F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41F" w:rsidRDefault="003A589F" w:rsidP="008D3515">
    <w:pPr>
      <w:pStyle w:val="Nagwek"/>
      <w:tabs>
        <w:tab w:val="clear" w:pos="4320"/>
        <w:tab w:val="clear" w:pos="8640"/>
        <w:tab w:val="left" w:pos="391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7012940</wp:posOffset>
              </wp:positionH>
              <wp:positionV relativeFrom="page">
                <wp:posOffset>2940050</wp:posOffset>
              </wp:positionV>
              <wp:extent cx="409575" cy="4812030"/>
              <wp:effectExtent l="2540" t="0" r="0" b="1270"/>
              <wp:wrapNone/>
              <wp:docPr id="2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09575" cy="48120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666666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2641F" w:rsidRPr="0038484B" w:rsidRDefault="006F45E2">
                          <w:pPr>
                            <w:jc w:val="center"/>
                            <w:rPr>
                              <w:color w:val="FFFFFF"/>
                            </w:rPr>
                          </w:pPr>
                          <w:r w:rsidRPr="007F6E27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Odejmowanie pamięciowe</w:t>
                          </w:r>
                          <w:r w:rsidR="00B2641F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.</w:t>
                          </w:r>
                          <w:r w:rsidR="00B2641F" w:rsidRPr="00E17053">
                            <w:rPr>
                              <w:rFonts w:ascii="Times New Roman" w:hAnsi="Times New Roman"/>
                              <w:color w:val="FFFFFF"/>
                              <w:sz w:val="24"/>
                              <w:szCs w:val="24"/>
                            </w:rPr>
                            <w:t xml:space="preserve"> </w:t>
                          </w:r>
                          <w:r w:rsidR="00B2641F" w:rsidRPr="0038484B">
                            <w:rPr>
                              <w:rFonts w:ascii="Times New Roman" w:hAnsi="Times New Roman"/>
                              <w:color w:val="FFFFFF"/>
                              <w:sz w:val="24"/>
                              <w:szCs w:val="24"/>
                            </w:rPr>
                            <w:t>Klasa 4</w:t>
                          </w:r>
                        </w:p>
                        <w:p w:rsidR="00B2641F" w:rsidRPr="0038484B" w:rsidRDefault="00B2641F">
                          <w:pPr>
                            <w:jc w:val="center"/>
                            <w:rPr>
                              <w:color w:val="FFFFFF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40" type="#_x0000_t202" style="position:absolute;margin-left:552.2pt;margin-top:231.5pt;width:32.25pt;height:378.9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" filled="f" fillcolor="#666" stroked="f" strokeweight=".5pt">
              <v:path arrowok="t"/>
              <v:textbox style="layout-flow:vertical;mso-layout-flow-alt:bottom-to-top">
                <w:txbxContent>
                  <w:p w:rsidR="00B2641F" w:rsidRPr="0038484B" w:rsidRDefault="006F45E2">
                    <w:pPr>
                      <w:jc w:val="center"/>
                      <w:rPr>
                        <w:color w:val="FFFFFF"/>
                      </w:rPr>
                    </w:pPr>
                    <w:r w:rsidRPr="007F6E27">
                      <w:rPr>
                        <w:rFonts w:ascii="Times New Roman" w:hAnsi="Times New Roman"/>
                        <w:sz w:val="24"/>
                        <w:szCs w:val="24"/>
                      </w:rPr>
                      <w:t>Odejmowanie pamięciowe</w:t>
                    </w:r>
                    <w:r w:rsidR="00B2641F">
                      <w:rPr>
                        <w:rFonts w:ascii="Times New Roman" w:hAnsi="Times New Roman"/>
                        <w:sz w:val="24"/>
                        <w:szCs w:val="24"/>
                      </w:rPr>
                      <w:t>.</w:t>
                    </w:r>
                    <w:r w:rsidR="00B2641F" w:rsidRPr="00E17053">
                      <w:rPr>
                        <w:rFonts w:ascii="Times New Roman" w:hAnsi="Times New Roman"/>
                        <w:color w:val="FFFFFF"/>
                        <w:sz w:val="24"/>
                        <w:szCs w:val="24"/>
                      </w:rPr>
                      <w:t xml:space="preserve"> </w:t>
                    </w:r>
                    <w:r w:rsidR="00B2641F" w:rsidRPr="0038484B">
                      <w:rPr>
                        <w:rFonts w:ascii="Times New Roman" w:hAnsi="Times New Roman"/>
                        <w:color w:val="FFFFFF"/>
                        <w:sz w:val="24"/>
                        <w:szCs w:val="24"/>
                      </w:rPr>
                      <w:t>Klasa 4</w:t>
                    </w:r>
                  </w:p>
                  <w:p w:rsidR="00B2641F" w:rsidRPr="0038484B" w:rsidRDefault="00B2641F">
                    <w:pPr>
                      <w:jc w:val="center"/>
                      <w:rPr>
                        <w:color w:val="FFFFFF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0</wp:posOffset>
              </wp:positionV>
              <wp:extent cx="680720" cy="10692765"/>
              <wp:effectExtent l="22225" t="19050" r="40005" b="51435"/>
              <wp:wrapNone/>
              <wp:docPr id="1" name="Prostoką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10692765"/>
                      </a:xfrm>
                      <a:prstGeom prst="rect">
                        <a:avLst/>
                      </a:prstGeom>
                      <a:solidFill>
                        <a:srgbClr val="9BBB59"/>
                      </a:solidFill>
                      <a:ln w="38100" algn="ctr">
                        <a:solidFill>
                          <a:srgbClr val="F2F2F2"/>
                        </a:solidFill>
                        <a:miter lim="800000"/>
                        <a:headEnd/>
                        <a:tailEnd/>
                      </a:ln>
                      <a:effectLst>
                        <a:outerShdw dist="28398" dir="3806097" algn="ctr" rotWithShape="0">
                          <a:srgbClr val="4E6128">
                            <a:alpha val="50000"/>
                          </a:srgbClr>
                        </a:outerShdw>
                      </a:effectLst>
                    </wps:spPr>
                    <wps:txbx>
                      <w:txbxContent>
                        <w:p w:rsidR="00B20E1A" w:rsidRDefault="00B20E1A" w:rsidP="00B20E1A">
                          <w:pPr>
                            <w:rPr>
                              <w:rFonts w:eastAsia="Times New Roman"/>
                            </w:rPr>
                          </w:pPr>
                        </w:p>
                        <w:p w:rsidR="00B2641F" w:rsidRDefault="00B2641F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41" style="position:absolute;margin-left:541.75pt;margin-top:0;width:53.6pt;height:841.9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" fillcolor="#9bbb59" strokecolor="#f2f2f2" strokeweight="3pt">
              <v:shadow on="t" color="#4e6128" opacity=".5" offset="1pt"/>
              <v:path arrowok="t"/>
              <v:textbox>
                <w:txbxContent>
                  <w:p w:rsidR="00B20E1A" w:rsidRDefault="00B20E1A" w:rsidP="00B20E1A">
                    <w:pPr>
                      <w:rPr>
                        <w:rFonts w:eastAsia="Times New Roman"/>
                      </w:rPr>
                    </w:pPr>
                  </w:p>
                  <w:p w:rsidR="00B2641F" w:rsidRDefault="00B2641F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 w:rsidR="00B2641F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E0C0C54A"/>
    <w:lvl w:ilvl="0">
      <w:start w:val="1"/>
      <w:numFmt w:val="bullet"/>
      <w:pStyle w:val="Listapunktowana5"/>
      <w:lvlText w:val="○"/>
      <w:lvlJc w:val="left"/>
      <w:pPr>
        <w:ind w:left="1800" w:hanging="360"/>
      </w:pPr>
      <w:rPr>
        <w:rFonts w:ascii="Monotype Corsiva" w:hAnsi="Monotype Corsiva" w:hint="default"/>
        <w:color w:val="9C007F"/>
      </w:rPr>
    </w:lvl>
  </w:abstractNum>
  <w:abstractNum w:abstractNumId="1">
    <w:nsid w:val="FFFFFF81"/>
    <w:multiLevelType w:val="singleLevel"/>
    <w:tmpl w:val="9A8A1DFA"/>
    <w:lvl w:ilvl="0">
      <w:start w:val="1"/>
      <w:numFmt w:val="bullet"/>
      <w:pStyle w:val="Listapunktowana4"/>
      <w:lvlText w:val=""/>
      <w:lvlJc w:val="left"/>
      <w:pPr>
        <w:ind w:left="1440" w:hanging="360"/>
      </w:pPr>
      <w:rPr>
        <w:rFonts w:ascii="Symbol" w:hAnsi="Symbol" w:hint="default"/>
        <w:color w:val="9C007F"/>
      </w:rPr>
    </w:lvl>
  </w:abstractNum>
  <w:abstractNum w:abstractNumId="2">
    <w:nsid w:val="FFFFFF82"/>
    <w:multiLevelType w:val="singleLevel"/>
    <w:tmpl w:val="4AAC3C4A"/>
    <w:lvl w:ilvl="0">
      <w:start w:val="1"/>
      <w:numFmt w:val="bullet"/>
      <w:pStyle w:val="Listapunktowana3"/>
      <w:lvlText w:val=""/>
      <w:lvlJc w:val="left"/>
      <w:pPr>
        <w:ind w:left="1080" w:hanging="360"/>
      </w:pPr>
      <w:rPr>
        <w:rFonts w:ascii="Symbol" w:hAnsi="Symbol" w:hint="default"/>
        <w:color w:val="FF388C"/>
      </w:rPr>
    </w:lvl>
  </w:abstractNum>
  <w:abstractNum w:abstractNumId="3">
    <w:nsid w:val="FFFFFF83"/>
    <w:multiLevelType w:val="singleLevel"/>
    <w:tmpl w:val="3EFA84BC"/>
    <w:lvl w:ilvl="0">
      <w:start w:val="1"/>
      <w:numFmt w:val="bullet"/>
      <w:pStyle w:val="Listapunktowana2"/>
      <w:lvlText w:val=""/>
      <w:lvlJc w:val="left"/>
      <w:pPr>
        <w:ind w:left="720" w:hanging="360"/>
      </w:pPr>
      <w:rPr>
        <w:rFonts w:ascii="Symbol" w:hAnsi="Symbol" w:hint="default"/>
        <w:color w:val="FF388C"/>
      </w:rPr>
    </w:lvl>
  </w:abstractNum>
  <w:abstractNum w:abstractNumId="4">
    <w:nsid w:val="FFFFFF89"/>
    <w:multiLevelType w:val="singleLevel"/>
    <w:tmpl w:val="3932A106"/>
    <w:lvl w:ilvl="0">
      <w:start w:val="1"/>
      <w:numFmt w:val="bullet"/>
      <w:pStyle w:val="Listapunktowana"/>
      <w:lvlText w:val=""/>
      <w:lvlJc w:val="left"/>
      <w:pPr>
        <w:ind w:left="360" w:hanging="360"/>
      </w:pPr>
      <w:rPr>
        <w:rFonts w:ascii="Symbol" w:hAnsi="Symbol" w:hint="default"/>
        <w:color w:val="FF388C"/>
      </w:rPr>
    </w:lvl>
  </w:abstractNum>
  <w:abstractNum w:abstractNumId="5">
    <w:nsid w:val="00643D31"/>
    <w:multiLevelType w:val="hybridMultilevel"/>
    <w:tmpl w:val="44085A68"/>
    <w:lvl w:ilvl="0" w:tplc="577C9AF6">
      <w:start w:val="1"/>
      <w:numFmt w:val="decimal"/>
      <w:lvlText w:val="%1."/>
      <w:lvlJc w:val="left"/>
      <w:pPr>
        <w:ind w:left="1080" w:hanging="360"/>
      </w:pPr>
      <w:rPr>
        <w:rFonts w:hint="default"/>
        <w:b/>
        <w:i w:val="0"/>
        <w:color w:val="E36C0A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2EF2BC8"/>
    <w:multiLevelType w:val="hybridMultilevel"/>
    <w:tmpl w:val="76D8A94C"/>
    <w:lvl w:ilvl="0" w:tplc="4044BD1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E36C0A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CA20AC"/>
    <w:multiLevelType w:val="hybridMultilevel"/>
    <w:tmpl w:val="611CC8C6"/>
    <w:lvl w:ilvl="0" w:tplc="4044BD1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E36C0A"/>
      </w:rPr>
    </w:lvl>
    <w:lvl w:ilvl="1" w:tplc="BBDC6906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E36C0A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1A12A7"/>
    <w:multiLevelType w:val="hybridMultilevel"/>
    <w:tmpl w:val="8C5AE84A"/>
    <w:lvl w:ilvl="0" w:tplc="BBDC6906">
      <w:start w:val="1"/>
      <w:numFmt w:val="lowerLetter"/>
      <w:lvlText w:val="%1)"/>
      <w:lvlJc w:val="left"/>
      <w:pPr>
        <w:ind w:left="1069" w:hanging="360"/>
      </w:pPr>
      <w:rPr>
        <w:rFonts w:hint="default"/>
        <w:b/>
        <w:color w:val="E36C0A"/>
      </w:rPr>
    </w:lvl>
    <w:lvl w:ilvl="1" w:tplc="04150019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2B662E78"/>
    <w:multiLevelType w:val="hybridMultilevel"/>
    <w:tmpl w:val="E6668838"/>
    <w:lvl w:ilvl="0" w:tplc="4044BD1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E36C0A"/>
      </w:rPr>
    </w:lvl>
    <w:lvl w:ilvl="1" w:tplc="BBDC6906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E36C0A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5D0205"/>
    <w:multiLevelType w:val="hybridMultilevel"/>
    <w:tmpl w:val="722C5BF2"/>
    <w:lvl w:ilvl="0" w:tplc="26F02EB4">
      <w:start w:val="1"/>
      <w:numFmt w:val="lowerLetter"/>
      <w:lvlText w:val="%1)"/>
      <w:lvlJc w:val="left"/>
      <w:pPr>
        <w:ind w:left="720" w:hanging="360"/>
      </w:pPr>
      <w:rPr>
        <w:rFonts w:hint="default"/>
        <w:color w:val="7030A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A904F4"/>
    <w:multiLevelType w:val="hybridMultilevel"/>
    <w:tmpl w:val="51BAB2E6"/>
    <w:lvl w:ilvl="0" w:tplc="4044BD1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E36C0A"/>
      </w:rPr>
    </w:lvl>
    <w:lvl w:ilvl="1" w:tplc="BBDC6906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E36C0A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6"/>
  </w:num>
  <w:num w:numId="7">
    <w:abstractNumId w:val="5"/>
  </w:num>
  <w:num w:numId="8">
    <w:abstractNumId w:val="7"/>
  </w:num>
  <w:num w:numId="9">
    <w:abstractNumId w:val="9"/>
  </w:num>
  <w:num w:numId="10">
    <w:abstractNumId w:val="11"/>
  </w:num>
  <w:num w:numId="11">
    <w:abstractNumId w:val="8"/>
  </w:num>
  <w:num w:numId="12">
    <w:abstractNumId w:val="1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GrammaticalErrors/>
  <w:proofState w:spelling="clean"/>
  <w:attachedTemplate r:id="rId1"/>
  <w:defaultTabStop w:val="709"/>
  <w:hyphenationZone w:val="420"/>
  <w:drawingGridHorizontalSpacing w:val="110"/>
  <w:displayHorizontalDrawingGridEvery w:val="2"/>
  <w:characterSpacingControl w:val="doNotCompress"/>
  <w:hdrShapeDefaults>
    <o:shapedefaults v:ext="edit" spidmax="2049">
      <o:colormru v:ext="edit" colors="#6f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3515"/>
    <w:rsid w:val="00002161"/>
    <w:rsid w:val="00006703"/>
    <w:rsid w:val="000242FB"/>
    <w:rsid w:val="00026B64"/>
    <w:rsid w:val="000335B4"/>
    <w:rsid w:val="00057357"/>
    <w:rsid w:val="00061311"/>
    <w:rsid w:val="00071C70"/>
    <w:rsid w:val="00076A0C"/>
    <w:rsid w:val="000971A1"/>
    <w:rsid w:val="000C43E8"/>
    <w:rsid w:val="000D1D6A"/>
    <w:rsid w:val="000E7550"/>
    <w:rsid w:val="00162F6D"/>
    <w:rsid w:val="001749F4"/>
    <w:rsid w:val="00190708"/>
    <w:rsid w:val="001914FB"/>
    <w:rsid w:val="00194A41"/>
    <w:rsid w:val="001A18F1"/>
    <w:rsid w:val="001B3C03"/>
    <w:rsid w:val="001E71C1"/>
    <w:rsid w:val="00200894"/>
    <w:rsid w:val="002011E6"/>
    <w:rsid w:val="00216359"/>
    <w:rsid w:val="00237873"/>
    <w:rsid w:val="00262E5E"/>
    <w:rsid w:val="002843F1"/>
    <w:rsid w:val="002B424A"/>
    <w:rsid w:val="002C2BC9"/>
    <w:rsid w:val="002C4363"/>
    <w:rsid w:val="002E7CAF"/>
    <w:rsid w:val="003012F8"/>
    <w:rsid w:val="003245E6"/>
    <w:rsid w:val="00335D2A"/>
    <w:rsid w:val="003367CA"/>
    <w:rsid w:val="0036692F"/>
    <w:rsid w:val="00367BDF"/>
    <w:rsid w:val="00384396"/>
    <w:rsid w:val="0038484B"/>
    <w:rsid w:val="0038487C"/>
    <w:rsid w:val="00384986"/>
    <w:rsid w:val="00386D66"/>
    <w:rsid w:val="00391A6E"/>
    <w:rsid w:val="003A589F"/>
    <w:rsid w:val="003B51C4"/>
    <w:rsid w:val="003C2087"/>
    <w:rsid w:val="00456B46"/>
    <w:rsid w:val="00480ACC"/>
    <w:rsid w:val="00483427"/>
    <w:rsid w:val="0048674D"/>
    <w:rsid w:val="00495CF1"/>
    <w:rsid w:val="00524E3C"/>
    <w:rsid w:val="00525657"/>
    <w:rsid w:val="00526002"/>
    <w:rsid w:val="00533D49"/>
    <w:rsid w:val="00541E77"/>
    <w:rsid w:val="00567D35"/>
    <w:rsid w:val="00573FF0"/>
    <w:rsid w:val="005A522C"/>
    <w:rsid w:val="005B3020"/>
    <w:rsid w:val="005B3E89"/>
    <w:rsid w:val="005C1B24"/>
    <w:rsid w:val="005D1E81"/>
    <w:rsid w:val="005E1805"/>
    <w:rsid w:val="005E31C7"/>
    <w:rsid w:val="006055F4"/>
    <w:rsid w:val="00670B64"/>
    <w:rsid w:val="00674085"/>
    <w:rsid w:val="006840E9"/>
    <w:rsid w:val="006F45E2"/>
    <w:rsid w:val="006F542C"/>
    <w:rsid w:val="006F7F39"/>
    <w:rsid w:val="0070112E"/>
    <w:rsid w:val="00710464"/>
    <w:rsid w:val="007137D8"/>
    <w:rsid w:val="0072290E"/>
    <w:rsid w:val="00723E7A"/>
    <w:rsid w:val="007404D3"/>
    <w:rsid w:val="00784236"/>
    <w:rsid w:val="007A5143"/>
    <w:rsid w:val="007B292B"/>
    <w:rsid w:val="007B4978"/>
    <w:rsid w:val="007F7E19"/>
    <w:rsid w:val="00822FD0"/>
    <w:rsid w:val="00843353"/>
    <w:rsid w:val="00850ED2"/>
    <w:rsid w:val="0086594A"/>
    <w:rsid w:val="00875826"/>
    <w:rsid w:val="00893778"/>
    <w:rsid w:val="008D3515"/>
    <w:rsid w:val="008E3144"/>
    <w:rsid w:val="008F2AF5"/>
    <w:rsid w:val="008F7EA5"/>
    <w:rsid w:val="0092452D"/>
    <w:rsid w:val="00942478"/>
    <w:rsid w:val="0095731E"/>
    <w:rsid w:val="00965137"/>
    <w:rsid w:val="00986499"/>
    <w:rsid w:val="009A3D98"/>
    <w:rsid w:val="009A605F"/>
    <w:rsid w:val="009B41E8"/>
    <w:rsid w:val="009B5179"/>
    <w:rsid w:val="009B5BE8"/>
    <w:rsid w:val="009C2C3D"/>
    <w:rsid w:val="009C7209"/>
    <w:rsid w:val="009D7510"/>
    <w:rsid w:val="009E4734"/>
    <w:rsid w:val="009F608D"/>
    <w:rsid w:val="009F6C8B"/>
    <w:rsid w:val="00A0761B"/>
    <w:rsid w:val="00A105F4"/>
    <w:rsid w:val="00A34B26"/>
    <w:rsid w:val="00A4270F"/>
    <w:rsid w:val="00A45772"/>
    <w:rsid w:val="00A5368E"/>
    <w:rsid w:val="00A65BF4"/>
    <w:rsid w:val="00A70E60"/>
    <w:rsid w:val="00A92858"/>
    <w:rsid w:val="00AB20C3"/>
    <w:rsid w:val="00AB728F"/>
    <w:rsid w:val="00AD0E2A"/>
    <w:rsid w:val="00AD213D"/>
    <w:rsid w:val="00B20264"/>
    <w:rsid w:val="00B20E1A"/>
    <w:rsid w:val="00B2641F"/>
    <w:rsid w:val="00B2712A"/>
    <w:rsid w:val="00B55938"/>
    <w:rsid w:val="00B67C58"/>
    <w:rsid w:val="00B725F1"/>
    <w:rsid w:val="00B76FB4"/>
    <w:rsid w:val="00B77A38"/>
    <w:rsid w:val="00B80411"/>
    <w:rsid w:val="00BB740B"/>
    <w:rsid w:val="00BE37E4"/>
    <w:rsid w:val="00BE75CE"/>
    <w:rsid w:val="00C4260D"/>
    <w:rsid w:val="00C56F1F"/>
    <w:rsid w:val="00C75285"/>
    <w:rsid w:val="00C85F1C"/>
    <w:rsid w:val="00CA60E8"/>
    <w:rsid w:val="00CC4027"/>
    <w:rsid w:val="00CD4929"/>
    <w:rsid w:val="00CE577E"/>
    <w:rsid w:val="00D00048"/>
    <w:rsid w:val="00D237C0"/>
    <w:rsid w:val="00D3383F"/>
    <w:rsid w:val="00D36EC9"/>
    <w:rsid w:val="00D61106"/>
    <w:rsid w:val="00D62D67"/>
    <w:rsid w:val="00D6553D"/>
    <w:rsid w:val="00DB718D"/>
    <w:rsid w:val="00DC28F1"/>
    <w:rsid w:val="00E04B0E"/>
    <w:rsid w:val="00E17053"/>
    <w:rsid w:val="00E272AE"/>
    <w:rsid w:val="00E325C2"/>
    <w:rsid w:val="00E32EC0"/>
    <w:rsid w:val="00E337F2"/>
    <w:rsid w:val="00E456ED"/>
    <w:rsid w:val="00E4620A"/>
    <w:rsid w:val="00EC015C"/>
    <w:rsid w:val="00EC4C37"/>
    <w:rsid w:val="00EE2B0C"/>
    <w:rsid w:val="00F42F1F"/>
    <w:rsid w:val="00F53D26"/>
    <w:rsid w:val="00F541B2"/>
    <w:rsid w:val="00F93220"/>
    <w:rsid w:val="00FA3D50"/>
    <w:rsid w:val="00FC485E"/>
    <w:rsid w:val="00FF1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6f3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rsid w:val="008D3515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0" w:line="240" w:lineRule="auto"/>
      <w:outlineLvl w:val="0"/>
    </w:pPr>
    <w:rPr>
      <w:rFonts w:ascii="Cambria" w:eastAsia="Times New Roman" w:hAnsi="Cambria"/>
      <w:bCs/>
      <w:color w:val="FF388C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qFormat/>
    <w:pPr>
      <w:keepNext/>
      <w:keepLines/>
      <w:spacing w:before="120" w:after="0" w:line="240" w:lineRule="auto"/>
      <w:outlineLvl w:val="1"/>
    </w:pPr>
    <w:rPr>
      <w:rFonts w:ascii="Cambria" w:eastAsia="Times New Roman" w:hAnsi="Cambria"/>
      <w:bCs/>
      <w:color w:val="666666"/>
      <w:sz w:val="28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qFormat/>
    <w:pPr>
      <w:keepNext/>
      <w:keepLines/>
      <w:spacing w:before="20" w:after="0" w:line="240" w:lineRule="auto"/>
      <w:outlineLvl w:val="2"/>
    </w:pPr>
    <w:rPr>
      <w:rFonts w:eastAsia="Times New Roman"/>
      <w:b/>
      <w:bCs/>
      <w:color w:val="FF388C"/>
      <w:sz w:val="24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qFormat/>
    <w:pPr>
      <w:keepNext/>
      <w:keepLines/>
      <w:spacing w:before="200" w:after="0" w:line="264" w:lineRule="auto"/>
      <w:outlineLvl w:val="3"/>
    </w:pPr>
    <w:rPr>
      <w:rFonts w:ascii="Cambria" w:eastAsia="Times New Roman" w:hAnsi="Cambria"/>
      <w:b/>
      <w:bCs/>
      <w:i/>
      <w:iCs/>
      <w:color w:val="FF388C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qFormat/>
    <w:pPr>
      <w:keepNext/>
      <w:keepLines/>
      <w:spacing w:before="200" w:after="0" w:line="264" w:lineRule="auto"/>
      <w:outlineLvl w:val="4"/>
    </w:pPr>
    <w:rPr>
      <w:rFonts w:ascii="Cambria" w:eastAsia="Times New Roman" w:hAnsi="Cambria"/>
      <w:color w:val="FF388C"/>
      <w:lang w:eastAsia="pl-PL"/>
    </w:rPr>
  </w:style>
  <w:style w:type="paragraph" w:styleId="Nagwek6">
    <w:name w:val="heading 6"/>
    <w:basedOn w:val="Normalny"/>
    <w:next w:val="Normalny"/>
    <w:link w:val="Nagwek6Znak"/>
    <w:uiPriority w:val="9"/>
    <w:qFormat/>
    <w:pPr>
      <w:keepNext/>
      <w:keepLines/>
      <w:spacing w:before="200" w:after="0" w:line="264" w:lineRule="auto"/>
      <w:outlineLvl w:val="5"/>
    </w:pPr>
    <w:rPr>
      <w:rFonts w:ascii="Cambria" w:eastAsia="Times New Roman" w:hAnsi="Cambria"/>
      <w:i/>
      <w:iCs/>
      <w:color w:val="FF388C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qFormat/>
    <w:pPr>
      <w:keepNext/>
      <w:keepLines/>
      <w:spacing w:before="200" w:after="0" w:line="264" w:lineRule="auto"/>
      <w:outlineLvl w:val="6"/>
    </w:pPr>
    <w:rPr>
      <w:rFonts w:ascii="Cambria" w:eastAsia="Times New Roman" w:hAnsi="Cambria"/>
      <w:i/>
      <w:iCs/>
      <w:color w:val="000000"/>
      <w:lang w:eastAsia="pl-PL"/>
    </w:rPr>
  </w:style>
  <w:style w:type="paragraph" w:styleId="Nagwek8">
    <w:name w:val="heading 8"/>
    <w:basedOn w:val="Normalny"/>
    <w:next w:val="Normalny"/>
    <w:link w:val="Nagwek8Znak"/>
    <w:uiPriority w:val="9"/>
    <w:qFormat/>
    <w:pPr>
      <w:keepNext/>
      <w:keepLines/>
      <w:spacing w:before="200" w:after="0" w:line="264" w:lineRule="auto"/>
      <w:outlineLvl w:val="7"/>
    </w:pPr>
    <w:rPr>
      <w:rFonts w:ascii="Cambria" w:eastAsia="Times New Roman" w:hAnsi="Cambria"/>
      <w:color w:val="000000"/>
      <w:sz w:val="20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uiPriority w:val="9"/>
    <w:qFormat/>
    <w:pPr>
      <w:keepNext/>
      <w:keepLines/>
      <w:spacing w:before="200" w:after="0" w:line="264" w:lineRule="auto"/>
      <w:outlineLvl w:val="8"/>
    </w:pPr>
    <w:rPr>
      <w:rFonts w:ascii="Cambria" w:eastAsia="Times New Roman" w:hAnsi="Cambria"/>
      <w:i/>
      <w:iCs/>
      <w:color w:val="00000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Pr>
      <w:rFonts w:ascii="Cambria" w:eastAsia="Times New Roman" w:hAnsi="Cambria" w:cs="Times New Roman"/>
      <w:bCs/>
      <w:color w:val="000000"/>
      <w:sz w:val="32"/>
      <w:szCs w:val="32"/>
    </w:rPr>
  </w:style>
  <w:style w:type="character" w:customStyle="1" w:styleId="Nagwek2Znak">
    <w:name w:val="Nagłówek 2 Znak"/>
    <w:link w:val="Nagwek2"/>
    <w:uiPriority w:val="9"/>
    <w:semiHidden/>
    <w:rPr>
      <w:rFonts w:ascii="Cambria" w:eastAsia="Times New Roman" w:hAnsi="Cambria" w:cs="Times New Roman"/>
      <w:bCs/>
      <w:color w:val="000000"/>
      <w:sz w:val="28"/>
      <w:szCs w:val="28"/>
    </w:rPr>
  </w:style>
  <w:style w:type="character" w:customStyle="1" w:styleId="Nagwek3Znak">
    <w:name w:val="Nagłówek 3 Znak"/>
    <w:link w:val="Nagwek3"/>
    <w:uiPriority w:val="9"/>
    <w:semiHidden/>
    <w:rPr>
      <w:rFonts w:eastAsia="Times New Roman" w:cs="Times New Roman"/>
      <w:b/>
      <w:bCs/>
      <w:color w:val="000000"/>
      <w:sz w:val="24"/>
    </w:rPr>
  </w:style>
  <w:style w:type="character" w:customStyle="1" w:styleId="Nagwek4Znak">
    <w:name w:val="Nagłówek 4 Znak"/>
    <w:link w:val="Nagwek4"/>
    <w:uiPriority w:val="9"/>
    <w:semiHidden/>
    <w:rPr>
      <w:rFonts w:ascii="Cambria" w:eastAsia="Times New Roman" w:hAnsi="Cambria" w:cs="Times New Roman"/>
      <w:b/>
      <w:bCs/>
      <w:i/>
      <w:iCs/>
      <w:color w:val="000000"/>
    </w:rPr>
  </w:style>
  <w:style w:type="character" w:customStyle="1" w:styleId="Nagwek5Znak">
    <w:name w:val="Nagłówek 5 Znak"/>
    <w:link w:val="Nagwek5"/>
    <w:uiPriority w:val="9"/>
    <w:semiHidden/>
    <w:rPr>
      <w:rFonts w:ascii="Cambria" w:eastAsia="Times New Roman" w:hAnsi="Cambria" w:cs="Times New Roman"/>
      <w:color w:val="000000"/>
    </w:rPr>
  </w:style>
  <w:style w:type="character" w:customStyle="1" w:styleId="Nagwek6Znak">
    <w:name w:val="Nagłówek 6 Znak"/>
    <w:link w:val="Nagwek6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7Znak">
    <w:name w:val="Nagłówek 7 Znak"/>
    <w:link w:val="Nagwek7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8Znak">
    <w:name w:val="Nagłówek 8 Znak"/>
    <w:link w:val="Nagwek8"/>
    <w:uiPriority w:val="9"/>
    <w:semiHidden/>
    <w:rPr>
      <w:rFonts w:ascii="Cambria" w:eastAsia="Times New Roman" w:hAnsi="Cambria" w:cs="Times New Roman"/>
      <w:color w:val="000000"/>
      <w:sz w:val="20"/>
      <w:szCs w:val="20"/>
    </w:rPr>
  </w:style>
  <w:style w:type="character" w:customStyle="1" w:styleId="Nagwek9Znak">
    <w:name w:val="Nagłówek 9 Znak"/>
    <w:link w:val="Nagwek9"/>
    <w:uiPriority w:val="9"/>
    <w:semiHidden/>
    <w:rPr>
      <w:rFonts w:ascii="Cambria" w:eastAsia="Times New Roman" w:hAnsi="Cambria" w:cs="Times New Roman"/>
      <w:i/>
      <w:iCs/>
      <w:color w:val="000000"/>
      <w:sz w:val="20"/>
      <w:szCs w:val="20"/>
    </w:rPr>
  </w:style>
  <w:style w:type="character" w:styleId="Pogrubienie">
    <w:name w:val="Strong"/>
    <w:uiPriority w:val="22"/>
    <w:qFormat/>
    <w:rPr>
      <w:b/>
      <w:bCs/>
    </w:rPr>
  </w:style>
  <w:style w:type="character" w:styleId="Uwydatnienie">
    <w:name w:val="Emphasis"/>
    <w:uiPriority w:val="20"/>
    <w:qFormat/>
    <w:rPr>
      <w:i/>
      <w:iCs/>
      <w:color w:val="000000"/>
    </w:rPr>
  </w:style>
  <w:style w:type="character" w:customStyle="1" w:styleId="Odwoanieintensywneznak">
    <w:name w:val="Odwołanie intensywne (znak)"/>
    <w:uiPriority w:val="32"/>
    <w:rPr>
      <w:rFonts w:cs="Times New Roman"/>
      <w:b/>
      <w:color w:val="000000"/>
      <w:szCs w:val="20"/>
      <w:u w:val="single"/>
    </w:rPr>
  </w:style>
  <w:style w:type="character" w:customStyle="1" w:styleId="Odwoaniedelikatneznak">
    <w:name w:val="Odwołanie delikatne (znak)"/>
    <w:uiPriority w:val="31"/>
    <w:rPr>
      <w:rFonts w:cs="Times New Roman"/>
      <w:color w:val="000000"/>
      <w:szCs w:val="20"/>
      <w:u w:val="single"/>
    </w:rPr>
  </w:style>
  <w:style w:type="character" w:customStyle="1" w:styleId="Tytuksikiznak">
    <w:name w:val="Tytuł książki (znak)"/>
    <w:uiPriority w:val="33"/>
    <w:rPr>
      <w:rFonts w:ascii="Cambria" w:hAnsi="Cambria" w:cs="Times New Roman"/>
      <w:b/>
      <w:i/>
      <w:color w:val="000000"/>
      <w:szCs w:val="20"/>
    </w:rPr>
  </w:style>
  <w:style w:type="character" w:customStyle="1" w:styleId="Wyrnienieintensywneznak">
    <w:name w:val="Wyróżnienie intensywne (znak)"/>
    <w:uiPriority w:val="21"/>
    <w:rPr>
      <w:rFonts w:cs="Times New Roman"/>
      <w:b/>
      <w:i/>
      <w:color w:val="000000"/>
      <w:szCs w:val="20"/>
    </w:rPr>
  </w:style>
  <w:style w:type="character" w:customStyle="1" w:styleId="Wyrnieniedelikatneznak">
    <w:name w:val="Wyróżnienie delikatne (znak)"/>
    <w:uiPriority w:val="19"/>
    <w:rPr>
      <w:rFonts w:cs="Times New Roman"/>
      <w:i/>
      <w:color w:val="000000"/>
      <w:szCs w:val="20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 w:line="300" w:lineRule="auto"/>
      <w:ind w:left="144" w:right="144"/>
      <w:jc w:val="center"/>
    </w:pPr>
    <w:rPr>
      <w:rFonts w:ascii="Cambria" w:eastAsia="Times New Roman" w:hAnsi="Cambria"/>
      <w:i/>
      <w:iCs/>
      <w:color w:val="FF388C"/>
      <w:sz w:val="24"/>
      <w:lang w:eastAsia="pl-PL"/>
    </w:rPr>
  </w:style>
  <w:style w:type="character" w:customStyle="1" w:styleId="CytatZnak">
    <w:name w:val="Cytat Znak"/>
    <w:link w:val="Cytat"/>
    <w:uiPriority w:val="29"/>
    <w:rPr>
      <w:rFonts w:ascii="Cambria" w:eastAsia="Times New Roman" w:hAnsi="Cambria"/>
      <w:i/>
      <w:iCs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36" w:space="8" w:color="FF388C"/>
        <w:left w:val="single" w:sz="36" w:space="8" w:color="FF388C"/>
        <w:bottom w:val="single" w:sz="36" w:space="8" w:color="FF388C"/>
        <w:right w:val="single" w:sz="36" w:space="8" w:color="FF388C"/>
      </w:pBdr>
      <w:shd w:val="clear" w:color="auto" w:fill="FF388C"/>
      <w:spacing w:before="200" w:after="280" w:line="300" w:lineRule="auto"/>
      <w:ind w:left="936" w:right="936"/>
      <w:jc w:val="center"/>
    </w:pPr>
    <w:rPr>
      <w:rFonts w:eastAsia="Times New Roman"/>
      <w:b/>
      <w:bCs/>
      <w:i/>
      <w:iCs/>
      <w:color w:val="FFFFFF"/>
      <w:sz w:val="21"/>
      <w:lang w:eastAsia="pl-PL"/>
    </w:rPr>
  </w:style>
  <w:style w:type="table" w:styleId="Tabela-Siatka">
    <w:name w:val="Table Grid"/>
    <w:basedOn w:val="Standardowy"/>
    <w:uiPriority w:val="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NagwekZnak">
    <w:name w:val="Nagłówek Znak"/>
    <w:link w:val="Nagwek"/>
    <w:uiPriority w:val="99"/>
    <w:rPr>
      <w:rFonts w:cs="Times New Roman"/>
      <w:color w:val="000000"/>
      <w:szCs w:val="20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StopkaZnak">
    <w:name w:val="Stopka Znak"/>
    <w:link w:val="Stopka"/>
    <w:uiPriority w:val="99"/>
    <w:rPr>
      <w:rFonts w:cs="Times New Roman"/>
      <w:color w:val="00000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pPr>
      <w:spacing w:line="264" w:lineRule="auto"/>
    </w:pPr>
    <w:rPr>
      <w:rFonts w:ascii="Tahoma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uiPriority w:val="99"/>
    <w:semiHidden/>
    <w:rPr>
      <w:rFonts w:ascii="Tahoma" w:hAnsi="Tahoma" w:cs="Tahoma"/>
      <w:color w:val="000000"/>
      <w:sz w:val="16"/>
      <w:szCs w:val="16"/>
    </w:rPr>
  </w:style>
  <w:style w:type="paragraph" w:styleId="Legenda">
    <w:name w:val="caption"/>
    <w:basedOn w:val="Normalny"/>
    <w:next w:val="Normalny"/>
    <w:uiPriority w:val="35"/>
    <w:qFormat/>
    <w:pPr>
      <w:spacing w:line="240" w:lineRule="auto"/>
    </w:pPr>
    <w:rPr>
      <w:rFonts w:eastAsia="Times New Roman"/>
      <w:b/>
      <w:bCs/>
      <w:smallCaps/>
      <w:color w:val="666666"/>
      <w:spacing w:val="6"/>
      <w:sz w:val="20"/>
      <w:szCs w:val="20"/>
      <w:lang w:eastAsia="pl-PL"/>
    </w:rPr>
  </w:style>
  <w:style w:type="paragraph" w:styleId="Bezodstpw">
    <w:name w:val="No Spacing"/>
    <w:link w:val="BezodstpwZnak"/>
    <w:uiPriority w:val="1"/>
    <w:qFormat/>
    <w:rPr>
      <w:sz w:val="22"/>
      <w:szCs w:val="22"/>
    </w:rPr>
  </w:style>
  <w:style w:type="paragraph" w:styleId="Tekstblokowy">
    <w:name w:val="Block Text"/>
    <w:aliases w:val="Cytat blokowy"/>
    <w:uiPriority w:val="40"/>
    <w:pPr>
      <w:pBdr>
        <w:top w:val="single" w:sz="2" w:space="10" w:color="FF87B9"/>
        <w:bottom w:val="single" w:sz="24" w:space="10" w:color="FF87B9"/>
      </w:pBdr>
      <w:spacing w:after="280"/>
      <w:ind w:left="1440" w:right="1440"/>
      <w:jc w:val="both"/>
    </w:pPr>
    <w:rPr>
      <w:rFonts w:eastAsia="Times New Roman"/>
      <w:color w:val="FFFFFF"/>
      <w:sz w:val="28"/>
      <w:szCs w:val="28"/>
    </w:rPr>
  </w:style>
  <w:style w:type="paragraph" w:styleId="Listapunktowana">
    <w:name w:val="List Bullet"/>
    <w:basedOn w:val="Normalny"/>
    <w:uiPriority w:val="6"/>
    <w:unhideWhenUsed/>
    <w:pPr>
      <w:numPr>
        <w:numId w:val="1"/>
      </w:numPr>
      <w:spacing w:after="0" w:line="264" w:lineRule="auto"/>
      <w:contextualSpacing/>
    </w:pPr>
    <w:rPr>
      <w:sz w:val="21"/>
      <w:lang w:eastAsia="pl-PL"/>
    </w:rPr>
  </w:style>
  <w:style w:type="paragraph" w:styleId="Listapunktowana2">
    <w:name w:val="List Bullet 2"/>
    <w:basedOn w:val="Normalny"/>
    <w:uiPriority w:val="6"/>
    <w:unhideWhenUsed/>
    <w:pPr>
      <w:numPr>
        <w:numId w:val="2"/>
      </w:numPr>
      <w:spacing w:after="0" w:line="264" w:lineRule="auto"/>
    </w:pPr>
    <w:rPr>
      <w:sz w:val="21"/>
      <w:lang w:eastAsia="pl-PL"/>
    </w:rPr>
  </w:style>
  <w:style w:type="paragraph" w:styleId="Listapunktowana3">
    <w:name w:val="List Bullet 3"/>
    <w:basedOn w:val="Normalny"/>
    <w:uiPriority w:val="6"/>
    <w:unhideWhenUsed/>
    <w:pPr>
      <w:numPr>
        <w:numId w:val="3"/>
      </w:numPr>
      <w:spacing w:after="0" w:line="264" w:lineRule="auto"/>
    </w:pPr>
    <w:rPr>
      <w:sz w:val="21"/>
      <w:lang w:eastAsia="pl-PL"/>
    </w:rPr>
  </w:style>
  <w:style w:type="paragraph" w:styleId="Listapunktowana4">
    <w:name w:val="List Bullet 4"/>
    <w:basedOn w:val="Normalny"/>
    <w:uiPriority w:val="6"/>
    <w:unhideWhenUsed/>
    <w:pPr>
      <w:numPr>
        <w:numId w:val="4"/>
      </w:numPr>
      <w:spacing w:after="0" w:line="264" w:lineRule="auto"/>
    </w:pPr>
    <w:rPr>
      <w:sz w:val="21"/>
      <w:lang w:eastAsia="pl-PL"/>
    </w:rPr>
  </w:style>
  <w:style w:type="paragraph" w:styleId="Listapunktowana5">
    <w:name w:val="List Bullet 5"/>
    <w:basedOn w:val="Normalny"/>
    <w:uiPriority w:val="6"/>
    <w:unhideWhenUsed/>
    <w:pPr>
      <w:numPr>
        <w:numId w:val="5"/>
      </w:numPr>
      <w:spacing w:after="0" w:line="264" w:lineRule="auto"/>
    </w:pPr>
    <w:rPr>
      <w:sz w:val="21"/>
      <w:lang w:eastAsia="pl-PL"/>
    </w:rPr>
  </w:style>
  <w:style w:type="paragraph" w:styleId="Spistreci1">
    <w:name w:val="toc 1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</w:pPr>
    <w:rPr>
      <w:smallCaps/>
      <w:color w:val="E40059"/>
      <w:sz w:val="21"/>
      <w:lang w:eastAsia="pl-PL"/>
    </w:rPr>
  </w:style>
  <w:style w:type="paragraph" w:styleId="Spistreci2">
    <w:name w:val="toc 2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216"/>
    </w:pPr>
    <w:rPr>
      <w:smallCaps/>
      <w:sz w:val="21"/>
      <w:lang w:eastAsia="pl-PL"/>
    </w:rPr>
  </w:style>
  <w:style w:type="paragraph" w:styleId="Spistreci3">
    <w:name w:val="toc 3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446"/>
    </w:pPr>
    <w:rPr>
      <w:smallCaps/>
      <w:sz w:val="21"/>
      <w:lang w:eastAsia="pl-PL"/>
    </w:rPr>
  </w:style>
  <w:style w:type="paragraph" w:styleId="Spistreci4">
    <w:name w:val="toc 4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662"/>
    </w:pPr>
    <w:rPr>
      <w:smallCaps/>
      <w:sz w:val="21"/>
      <w:lang w:eastAsia="pl-PL"/>
    </w:rPr>
  </w:style>
  <w:style w:type="paragraph" w:styleId="Spistreci5">
    <w:name w:val="toc 5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878"/>
    </w:pPr>
    <w:rPr>
      <w:smallCaps/>
      <w:sz w:val="21"/>
      <w:lang w:eastAsia="pl-PL"/>
    </w:rPr>
  </w:style>
  <w:style w:type="paragraph" w:styleId="Spistreci6">
    <w:name w:val="toc 6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094"/>
    </w:pPr>
    <w:rPr>
      <w:smallCaps/>
      <w:sz w:val="21"/>
      <w:lang w:eastAsia="pl-PL"/>
    </w:rPr>
  </w:style>
  <w:style w:type="paragraph" w:styleId="Spistreci7">
    <w:name w:val="toc 7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325"/>
    </w:pPr>
    <w:rPr>
      <w:smallCaps/>
      <w:sz w:val="21"/>
      <w:lang w:eastAsia="pl-PL"/>
    </w:rPr>
  </w:style>
  <w:style w:type="paragraph" w:styleId="Spistreci8">
    <w:name w:val="toc 8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540"/>
    </w:pPr>
    <w:rPr>
      <w:smallCaps/>
      <w:sz w:val="21"/>
      <w:lang w:eastAsia="pl-PL"/>
    </w:rPr>
  </w:style>
  <w:style w:type="paragraph" w:styleId="Spistreci9">
    <w:name w:val="toc 9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760"/>
    </w:pPr>
    <w:rPr>
      <w:smallCaps/>
      <w:sz w:val="21"/>
      <w:lang w:eastAsia="pl-PL"/>
    </w:rPr>
  </w:style>
  <w:style w:type="character" w:styleId="Hipercze">
    <w:name w:val="Hyperlink"/>
    <w:uiPriority w:val="99"/>
    <w:semiHidden/>
    <w:unhideWhenUsed/>
    <w:rPr>
      <w:color w:val="000000"/>
      <w:u w:val="single"/>
    </w:rPr>
  </w:style>
  <w:style w:type="character" w:styleId="Tytuksiki">
    <w:name w:val="Book Title"/>
    <w:uiPriority w:val="33"/>
    <w:qFormat/>
    <w:rPr>
      <w:b/>
      <w:bCs/>
      <w:caps w:val="0"/>
      <w:smallCaps/>
      <w:spacing w:val="10"/>
    </w:rPr>
  </w:style>
  <w:style w:type="character" w:styleId="Wyrnienieintensywne">
    <w:name w:val="Intense Emphasis"/>
    <w:uiPriority w:val="21"/>
    <w:qFormat/>
    <w:rPr>
      <w:b/>
      <w:bCs/>
      <w:i/>
      <w:iCs/>
      <w:color w:val="000000"/>
    </w:rPr>
  </w:style>
  <w:style w:type="character" w:styleId="Odwoanieintensywne">
    <w:name w:val="Intense Reference"/>
    <w:uiPriority w:val="32"/>
    <w:qFormat/>
    <w:rPr>
      <w:b/>
      <w:bCs/>
      <w:smallCaps/>
      <w:color w:val="000000"/>
      <w:spacing w:val="5"/>
      <w:u w:val="single"/>
    </w:rPr>
  </w:style>
  <w:style w:type="character" w:styleId="Wyrnieniedelikatne">
    <w:name w:val="Subtle Emphasis"/>
    <w:uiPriority w:val="19"/>
    <w:qFormat/>
    <w:rPr>
      <w:i/>
      <w:iCs/>
      <w:color w:val="000000"/>
    </w:rPr>
  </w:style>
  <w:style w:type="character" w:styleId="Odwoaniedelikatne">
    <w:name w:val="Subtle Reference"/>
    <w:uiPriority w:val="31"/>
    <w:qFormat/>
    <w:rPr>
      <w:smallCaps/>
      <w:color w:val="000000"/>
      <w:u w:val="single"/>
    </w:rPr>
  </w:style>
  <w:style w:type="paragraph" w:styleId="Zwrotpoegnalny">
    <w:name w:val="Closing"/>
    <w:basedOn w:val="Normalny"/>
    <w:link w:val="ZwrotpoegnalnyZnak"/>
    <w:uiPriority w:val="5"/>
    <w:unhideWhenUsed/>
    <w:pPr>
      <w:spacing w:before="480" w:after="960" w:line="264" w:lineRule="auto"/>
      <w:contextualSpacing/>
    </w:pPr>
    <w:rPr>
      <w:b/>
      <w:color w:val="666666"/>
      <w:sz w:val="21"/>
      <w:lang w:eastAsia="pl-PL"/>
    </w:rPr>
  </w:style>
  <w:style w:type="character" w:customStyle="1" w:styleId="ZwrotpoegnalnyZnak">
    <w:name w:val="Zwrot pożegnalny Znak"/>
    <w:link w:val="Zwrotpoegnalny"/>
    <w:uiPriority w:val="5"/>
    <w:rPr>
      <w:b/>
      <w:color w:val="000000"/>
      <w:sz w:val="21"/>
    </w:rPr>
  </w:style>
  <w:style w:type="paragraph" w:customStyle="1" w:styleId="Adresodbiorcy">
    <w:name w:val="Adres odbiorcy"/>
    <w:basedOn w:val="Bezodstpw"/>
    <w:link w:val="Adresodbiorcyznak"/>
    <w:uiPriority w:val="5"/>
    <w:qFormat/>
    <w:pPr>
      <w:spacing w:after="360"/>
      <w:contextualSpacing/>
    </w:pPr>
    <w:rPr>
      <w:color w:val="666666"/>
      <w:sz w:val="21"/>
    </w:rPr>
  </w:style>
  <w:style w:type="paragraph" w:styleId="Zwrotgrzecznociowy">
    <w:name w:val="Salutation"/>
    <w:basedOn w:val="Bezodstpw"/>
    <w:next w:val="Normalny"/>
    <w:link w:val="ZwrotgrzecznociowyZnak"/>
    <w:uiPriority w:val="6"/>
    <w:unhideWhenUsed/>
    <w:qFormat/>
    <w:pPr>
      <w:spacing w:before="480" w:after="320"/>
      <w:contextualSpacing/>
    </w:pPr>
    <w:rPr>
      <w:b/>
      <w:color w:val="666666"/>
      <w:sz w:val="21"/>
    </w:rPr>
  </w:style>
  <w:style w:type="character" w:customStyle="1" w:styleId="ZwrotgrzecznociowyZnak">
    <w:name w:val="Zwrot grzecznościowy Znak"/>
    <w:link w:val="Zwrotgrzecznociowy"/>
    <w:uiPriority w:val="6"/>
    <w:rPr>
      <w:b/>
      <w:color w:val="000000"/>
      <w:sz w:val="21"/>
    </w:rPr>
  </w:style>
  <w:style w:type="paragraph" w:customStyle="1" w:styleId="Adresnadawcy">
    <w:name w:val="Adres nadawcy"/>
    <w:basedOn w:val="Bezodstpw"/>
    <w:uiPriority w:val="2"/>
    <w:qFormat/>
    <w:pPr>
      <w:spacing w:after="36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  <w:spacing w:line="264" w:lineRule="auto"/>
    </w:pPr>
    <w:rPr>
      <w:rFonts w:eastAsia="Times New Roman"/>
      <w:iCs/>
      <w:color w:val="666666"/>
      <w:sz w:val="32"/>
      <w:szCs w:val="32"/>
      <w:lang w:eastAsia="pl-PL"/>
    </w:rPr>
  </w:style>
  <w:style w:type="character" w:customStyle="1" w:styleId="PodtytuZnak">
    <w:name w:val="Podtytuł Znak"/>
    <w:link w:val="Podtytu"/>
    <w:uiPriority w:val="11"/>
    <w:rPr>
      <w:rFonts w:eastAsia="Times New Roman" w:cs="Times New Roman"/>
      <w:iCs/>
      <w:color w:val="000000"/>
      <w:sz w:val="32"/>
      <w:szCs w:val="32"/>
    </w:rPr>
  </w:style>
  <w:style w:type="paragraph" w:styleId="Tytu">
    <w:name w:val="Title"/>
    <w:basedOn w:val="Normalny"/>
    <w:next w:val="Normalny"/>
    <w:link w:val="TytuZnak"/>
    <w:uiPriority w:val="10"/>
    <w:qFormat/>
    <w:rsid w:val="008D3515"/>
    <w:pPr>
      <w:spacing w:after="0" w:line="240" w:lineRule="auto"/>
      <w:contextualSpacing/>
    </w:pPr>
    <w:rPr>
      <w:rFonts w:ascii="Cambria" w:eastAsia="Times New Roman" w:hAnsi="Cambria"/>
      <w:color w:val="666666"/>
      <w:kern w:val="28"/>
      <w:sz w:val="72"/>
      <w:szCs w:val="80"/>
      <w:lang w:eastAsia="pl-PL"/>
    </w:rPr>
  </w:style>
  <w:style w:type="character" w:customStyle="1" w:styleId="TytuZnak">
    <w:name w:val="Tytuł Znak"/>
    <w:link w:val="Tytu"/>
    <w:uiPriority w:val="10"/>
    <w:rsid w:val="008D3515"/>
    <w:rPr>
      <w:rFonts w:ascii="Cambria" w:eastAsia="Times New Roman" w:hAnsi="Cambria" w:cs="Times New Roman"/>
      <w:color w:val="666666"/>
      <w:kern w:val="28"/>
      <w:sz w:val="72"/>
      <w:szCs w:val="80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pPr>
      <w:spacing w:line="264" w:lineRule="auto"/>
    </w:pPr>
    <w:rPr>
      <w:sz w:val="21"/>
      <w:lang w:eastAsia="pl-PL"/>
    </w:rPr>
  </w:style>
  <w:style w:type="character" w:customStyle="1" w:styleId="DataZnak">
    <w:name w:val="Data Znak"/>
    <w:link w:val="Data"/>
    <w:uiPriority w:val="99"/>
    <w:semiHidden/>
    <w:rPr>
      <w:rFonts w:cs="Times New Roman"/>
      <w:color w:val="000000"/>
      <w:szCs w:val="20"/>
    </w:rPr>
  </w:style>
  <w:style w:type="character" w:styleId="Tekstzastpczy">
    <w:name w:val="Placeholder Text"/>
    <w:uiPriority w:val="99"/>
    <w:unhideWhenUsed/>
    <w:rPr>
      <w:color w:val="808080"/>
    </w:rPr>
  </w:style>
  <w:style w:type="paragraph" w:styleId="Podpis">
    <w:name w:val="Signature"/>
    <w:basedOn w:val="Normalny"/>
    <w:link w:val="PodpisZnak"/>
    <w:uiPriority w:val="99"/>
    <w:unhideWhenUsed/>
    <w:pPr>
      <w:spacing w:line="264" w:lineRule="auto"/>
      <w:contextualSpacing/>
    </w:pPr>
    <w:rPr>
      <w:sz w:val="21"/>
      <w:lang w:eastAsia="pl-PL"/>
    </w:rPr>
  </w:style>
  <w:style w:type="character" w:customStyle="1" w:styleId="PodpisZnak">
    <w:name w:val="Podpis Znak"/>
    <w:link w:val="Podpis"/>
    <w:uiPriority w:val="99"/>
    <w:rPr>
      <w:rFonts w:cs="Times New Roman"/>
      <w:color w:val="000000"/>
      <w:szCs w:val="20"/>
    </w:rPr>
  </w:style>
  <w:style w:type="table" w:customStyle="1" w:styleId="Styl6">
    <w:name w:val="Styl 6"/>
    <w:basedOn w:val="Standardowy"/>
    <w:uiPriority w:val="26"/>
    <w:rPr>
      <w:rFonts w:eastAsia="Times New Roman"/>
      <w:color w:val="000000"/>
    </w:rPr>
    <w:tblPr>
      <w:tblInd w:w="0" w:type="dxa"/>
      <w:tblBorders>
        <w:top w:val="single" w:sz="4" w:space="0" w:color="FF388C"/>
        <w:left w:val="single" w:sz="4" w:space="0" w:color="FF388C"/>
        <w:bottom w:val="single" w:sz="4" w:space="0" w:color="FF388C"/>
        <w:right w:val="single" w:sz="4" w:space="0" w:color="FF388C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D7E7"/>
    </w:tcPr>
    <w:tblStylePr w:type="firstRow">
      <w:rPr>
        <w:b/>
        <w:bCs/>
        <w:color w:val="666666"/>
      </w:rPr>
      <w:tblPr/>
      <w:tcPr>
        <w:shd w:val="clear" w:color="auto" w:fill="FFEBF3"/>
      </w:tcPr>
    </w:tblStylePr>
    <w:tblStylePr w:type="lastRow">
      <w:rPr>
        <w:b/>
        <w:bCs/>
        <w:color w:val="FFFFFF"/>
      </w:rPr>
      <w:tblPr/>
      <w:tcPr>
        <w:shd w:val="clear" w:color="auto" w:fill="FF388C"/>
      </w:tcPr>
    </w:tblStylePr>
    <w:tblStylePr w:type="firstCol">
      <w:rPr>
        <w:b/>
        <w:bCs/>
        <w:color w:val="666666"/>
      </w:rPr>
    </w:tblStylePr>
    <w:tblStylePr w:type="lastCol">
      <w:rPr>
        <w:color w:val="000000"/>
      </w:rPr>
    </w:tblStylePr>
  </w:style>
  <w:style w:type="paragraph" w:customStyle="1" w:styleId="Tekstdaty">
    <w:name w:val="Tekst daty"/>
    <w:basedOn w:val="Normalny"/>
    <w:uiPriority w:val="35"/>
    <w:pPr>
      <w:spacing w:before="720" w:line="264" w:lineRule="auto"/>
      <w:contextualSpacing/>
    </w:pPr>
    <w:rPr>
      <w:sz w:val="21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</w:style>
  <w:style w:type="paragraph" w:styleId="Akapitzlist">
    <w:name w:val="List Paragraph"/>
    <w:basedOn w:val="Normalny"/>
    <w:uiPriority w:val="34"/>
    <w:qFormat/>
    <w:pPr>
      <w:spacing w:line="240" w:lineRule="auto"/>
      <w:ind w:left="720" w:hanging="288"/>
      <w:contextualSpacing/>
    </w:pPr>
    <w:rPr>
      <w:color w:val="666666"/>
      <w:sz w:val="21"/>
      <w:lang w:eastAsia="pl-PL"/>
    </w:rPr>
  </w:style>
  <w:style w:type="character" w:customStyle="1" w:styleId="CytatintensywnyZnak">
    <w:name w:val="Cytat intensywny Znak"/>
    <w:link w:val="Cytatintensywny"/>
    <w:uiPriority w:val="30"/>
    <w:rPr>
      <w:rFonts w:eastAsia="Times New Roman"/>
      <w:b/>
      <w:bCs/>
      <w:i/>
      <w:iCs/>
      <w:color w:val="000000"/>
      <w:sz w:val="21"/>
      <w:shd w:val="clear" w:color="auto" w:fill="FF388C"/>
    </w:rPr>
  </w:style>
  <w:style w:type="paragraph" w:styleId="Nagwekspisutreci">
    <w:name w:val="TOC Heading"/>
    <w:basedOn w:val="Nagwek1"/>
    <w:next w:val="Normalny"/>
    <w:uiPriority w:val="39"/>
    <w:qFormat/>
    <w:pPr>
      <w:spacing w:before="480" w:line="264" w:lineRule="auto"/>
      <w:outlineLvl w:val="9"/>
    </w:pPr>
    <w:rPr>
      <w:b/>
      <w:color w:val="000000"/>
      <w:sz w:val="28"/>
    </w:rPr>
  </w:style>
  <w:style w:type="paragraph" w:customStyle="1" w:styleId="Imiinazwisko">
    <w:name w:val="Imię i nazwisko"/>
    <w:basedOn w:val="Tytu"/>
    <w:qFormat/>
    <w:rPr>
      <w:b/>
      <w:sz w:val="28"/>
      <w:szCs w:val="28"/>
    </w:rPr>
  </w:style>
  <w:style w:type="character" w:customStyle="1" w:styleId="Adresodbiorcyznak">
    <w:name w:val="Adres odbiorcy (znak)"/>
    <w:link w:val="Adresodbiorcy"/>
    <w:uiPriority w:val="5"/>
    <w:locked/>
    <w:rPr>
      <w:color w:val="000000"/>
      <w:sz w:val="21"/>
    </w:rPr>
  </w:style>
  <w:style w:type="table" w:styleId="Jasnalistaakcent6">
    <w:name w:val="Light List Accent 6"/>
    <w:basedOn w:val="Standardowy"/>
    <w:uiPriority w:val="46"/>
    <w:rsid w:val="00216359"/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redniasiatka3akcent2">
    <w:name w:val="Medium Grid 3 Accent 2"/>
    <w:basedOn w:val="Standardowy"/>
    <w:uiPriority w:val="42"/>
    <w:rsid w:val="00216359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FA7A6"/>
      </w:tcPr>
    </w:tblStylePr>
  </w:style>
  <w:style w:type="table" w:styleId="Kolorowalistaakcent5">
    <w:name w:val="Colorful List Accent 5"/>
    <w:basedOn w:val="Standardowy"/>
    <w:uiPriority w:val="45"/>
    <w:rsid w:val="00AD0E2A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styleId="Jasnasiatkaakcent5">
    <w:name w:val="Light Grid Accent 5"/>
    <w:basedOn w:val="Standardowy"/>
    <w:uiPriority w:val="45"/>
    <w:rsid w:val="00AD0E2A"/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rsid w:val="008D3515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0" w:line="240" w:lineRule="auto"/>
      <w:outlineLvl w:val="0"/>
    </w:pPr>
    <w:rPr>
      <w:rFonts w:ascii="Cambria" w:eastAsia="Times New Roman" w:hAnsi="Cambria"/>
      <w:bCs/>
      <w:color w:val="FF388C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qFormat/>
    <w:pPr>
      <w:keepNext/>
      <w:keepLines/>
      <w:spacing w:before="120" w:after="0" w:line="240" w:lineRule="auto"/>
      <w:outlineLvl w:val="1"/>
    </w:pPr>
    <w:rPr>
      <w:rFonts w:ascii="Cambria" w:eastAsia="Times New Roman" w:hAnsi="Cambria"/>
      <w:bCs/>
      <w:color w:val="666666"/>
      <w:sz w:val="28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qFormat/>
    <w:pPr>
      <w:keepNext/>
      <w:keepLines/>
      <w:spacing w:before="20" w:after="0" w:line="240" w:lineRule="auto"/>
      <w:outlineLvl w:val="2"/>
    </w:pPr>
    <w:rPr>
      <w:rFonts w:eastAsia="Times New Roman"/>
      <w:b/>
      <w:bCs/>
      <w:color w:val="FF388C"/>
      <w:sz w:val="24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qFormat/>
    <w:pPr>
      <w:keepNext/>
      <w:keepLines/>
      <w:spacing w:before="200" w:after="0" w:line="264" w:lineRule="auto"/>
      <w:outlineLvl w:val="3"/>
    </w:pPr>
    <w:rPr>
      <w:rFonts w:ascii="Cambria" w:eastAsia="Times New Roman" w:hAnsi="Cambria"/>
      <w:b/>
      <w:bCs/>
      <w:i/>
      <w:iCs/>
      <w:color w:val="FF388C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qFormat/>
    <w:pPr>
      <w:keepNext/>
      <w:keepLines/>
      <w:spacing w:before="200" w:after="0" w:line="264" w:lineRule="auto"/>
      <w:outlineLvl w:val="4"/>
    </w:pPr>
    <w:rPr>
      <w:rFonts w:ascii="Cambria" w:eastAsia="Times New Roman" w:hAnsi="Cambria"/>
      <w:color w:val="FF388C"/>
      <w:lang w:eastAsia="pl-PL"/>
    </w:rPr>
  </w:style>
  <w:style w:type="paragraph" w:styleId="Nagwek6">
    <w:name w:val="heading 6"/>
    <w:basedOn w:val="Normalny"/>
    <w:next w:val="Normalny"/>
    <w:link w:val="Nagwek6Znak"/>
    <w:uiPriority w:val="9"/>
    <w:qFormat/>
    <w:pPr>
      <w:keepNext/>
      <w:keepLines/>
      <w:spacing w:before="200" w:after="0" w:line="264" w:lineRule="auto"/>
      <w:outlineLvl w:val="5"/>
    </w:pPr>
    <w:rPr>
      <w:rFonts w:ascii="Cambria" w:eastAsia="Times New Roman" w:hAnsi="Cambria"/>
      <w:i/>
      <w:iCs/>
      <w:color w:val="FF388C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qFormat/>
    <w:pPr>
      <w:keepNext/>
      <w:keepLines/>
      <w:spacing w:before="200" w:after="0" w:line="264" w:lineRule="auto"/>
      <w:outlineLvl w:val="6"/>
    </w:pPr>
    <w:rPr>
      <w:rFonts w:ascii="Cambria" w:eastAsia="Times New Roman" w:hAnsi="Cambria"/>
      <w:i/>
      <w:iCs/>
      <w:color w:val="000000"/>
      <w:lang w:eastAsia="pl-PL"/>
    </w:rPr>
  </w:style>
  <w:style w:type="paragraph" w:styleId="Nagwek8">
    <w:name w:val="heading 8"/>
    <w:basedOn w:val="Normalny"/>
    <w:next w:val="Normalny"/>
    <w:link w:val="Nagwek8Znak"/>
    <w:uiPriority w:val="9"/>
    <w:qFormat/>
    <w:pPr>
      <w:keepNext/>
      <w:keepLines/>
      <w:spacing w:before="200" w:after="0" w:line="264" w:lineRule="auto"/>
      <w:outlineLvl w:val="7"/>
    </w:pPr>
    <w:rPr>
      <w:rFonts w:ascii="Cambria" w:eastAsia="Times New Roman" w:hAnsi="Cambria"/>
      <w:color w:val="000000"/>
      <w:sz w:val="20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uiPriority w:val="9"/>
    <w:qFormat/>
    <w:pPr>
      <w:keepNext/>
      <w:keepLines/>
      <w:spacing w:before="200" w:after="0" w:line="264" w:lineRule="auto"/>
      <w:outlineLvl w:val="8"/>
    </w:pPr>
    <w:rPr>
      <w:rFonts w:ascii="Cambria" w:eastAsia="Times New Roman" w:hAnsi="Cambria"/>
      <w:i/>
      <w:iCs/>
      <w:color w:val="00000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Pr>
      <w:rFonts w:ascii="Cambria" w:eastAsia="Times New Roman" w:hAnsi="Cambria" w:cs="Times New Roman"/>
      <w:bCs/>
      <w:color w:val="000000"/>
      <w:sz w:val="32"/>
      <w:szCs w:val="32"/>
    </w:rPr>
  </w:style>
  <w:style w:type="character" w:customStyle="1" w:styleId="Nagwek2Znak">
    <w:name w:val="Nagłówek 2 Znak"/>
    <w:link w:val="Nagwek2"/>
    <w:uiPriority w:val="9"/>
    <w:semiHidden/>
    <w:rPr>
      <w:rFonts w:ascii="Cambria" w:eastAsia="Times New Roman" w:hAnsi="Cambria" w:cs="Times New Roman"/>
      <w:bCs/>
      <w:color w:val="000000"/>
      <w:sz w:val="28"/>
      <w:szCs w:val="28"/>
    </w:rPr>
  </w:style>
  <w:style w:type="character" w:customStyle="1" w:styleId="Nagwek3Znak">
    <w:name w:val="Nagłówek 3 Znak"/>
    <w:link w:val="Nagwek3"/>
    <w:uiPriority w:val="9"/>
    <w:semiHidden/>
    <w:rPr>
      <w:rFonts w:eastAsia="Times New Roman" w:cs="Times New Roman"/>
      <w:b/>
      <w:bCs/>
      <w:color w:val="000000"/>
      <w:sz w:val="24"/>
    </w:rPr>
  </w:style>
  <w:style w:type="character" w:customStyle="1" w:styleId="Nagwek4Znak">
    <w:name w:val="Nagłówek 4 Znak"/>
    <w:link w:val="Nagwek4"/>
    <w:uiPriority w:val="9"/>
    <w:semiHidden/>
    <w:rPr>
      <w:rFonts w:ascii="Cambria" w:eastAsia="Times New Roman" w:hAnsi="Cambria" w:cs="Times New Roman"/>
      <w:b/>
      <w:bCs/>
      <w:i/>
      <w:iCs/>
      <w:color w:val="000000"/>
    </w:rPr>
  </w:style>
  <w:style w:type="character" w:customStyle="1" w:styleId="Nagwek5Znak">
    <w:name w:val="Nagłówek 5 Znak"/>
    <w:link w:val="Nagwek5"/>
    <w:uiPriority w:val="9"/>
    <w:semiHidden/>
    <w:rPr>
      <w:rFonts w:ascii="Cambria" w:eastAsia="Times New Roman" w:hAnsi="Cambria" w:cs="Times New Roman"/>
      <w:color w:val="000000"/>
    </w:rPr>
  </w:style>
  <w:style w:type="character" w:customStyle="1" w:styleId="Nagwek6Znak">
    <w:name w:val="Nagłówek 6 Znak"/>
    <w:link w:val="Nagwek6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7Znak">
    <w:name w:val="Nagłówek 7 Znak"/>
    <w:link w:val="Nagwek7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8Znak">
    <w:name w:val="Nagłówek 8 Znak"/>
    <w:link w:val="Nagwek8"/>
    <w:uiPriority w:val="9"/>
    <w:semiHidden/>
    <w:rPr>
      <w:rFonts w:ascii="Cambria" w:eastAsia="Times New Roman" w:hAnsi="Cambria" w:cs="Times New Roman"/>
      <w:color w:val="000000"/>
      <w:sz w:val="20"/>
      <w:szCs w:val="20"/>
    </w:rPr>
  </w:style>
  <w:style w:type="character" w:customStyle="1" w:styleId="Nagwek9Znak">
    <w:name w:val="Nagłówek 9 Znak"/>
    <w:link w:val="Nagwek9"/>
    <w:uiPriority w:val="9"/>
    <w:semiHidden/>
    <w:rPr>
      <w:rFonts w:ascii="Cambria" w:eastAsia="Times New Roman" w:hAnsi="Cambria" w:cs="Times New Roman"/>
      <w:i/>
      <w:iCs/>
      <w:color w:val="000000"/>
      <w:sz w:val="20"/>
      <w:szCs w:val="20"/>
    </w:rPr>
  </w:style>
  <w:style w:type="character" w:styleId="Pogrubienie">
    <w:name w:val="Strong"/>
    <w:uiPriority w:val="22"/>
    <w:qFormat/>
    <w:rPr>
      <w:b/>
      <w:bCs/>
    </w:rPr>
  </w:style>
  <w:style w:type="character" w:styleId="Uwydatnienie">
    <w:name w:val="Emphasis"/>
    <w:uiPriority w:val="20"/>
    <w:qFormat/>
    <w:rPr>
      <w:i/>
      <w:iCs/>
      <w:color w:val="000000"/>
    </w:rPr>
  </w:style>
  <w:style w:type="character" w:customStyle="1" w:styleId="Odwoanieintensywneznak">
    <w:name w:val="Odwołanie intensywne (znak)"/>
    <w:uiPriority w:val="32"/>
    <w:rPr>
      <w:rFonts w:cs="Times New Roman"/>
      <w:b/>
      <w:color w:val="000000"/>
      <w:szCs w:val="20"/>
      <w:u w:val="single"/>
    </w:rPr>
  </w:style>
  <w:style w:type="character" w:customStyle="1" w:styleId="Odwoaniedelikatneznak">
    <w:name w:val="Odwołanie delikatne (znak)"/>
    <w:uiPriority w:val="31"/>
    <w:rPr>
      <w:rFonts w:cs="Times New Roman"/>
      <w:color w:val="000000"/>
      <w:szCs w:val="20"/>
      <w:u w:val="single"/>
    </w:rPr>
  </w:style>
  <w:style w:type="character" w:customStyle="1" w:styleId="Tytuksikiznak">
    <w:name w:val="Tytuł książki (znak)"/>
    <w:uiPriority w:val="33"/>
    <w:rPr>
      <w:rFonts w:ascii="Cambria" w:hAnsi="Cambria" w:cs="Times New Roman"/>
      <w:b/>
      <w:i/>
      <w:color w:val="000000"/>
      <w:szCs w:val="20"/>
    </w:rPr>
  </w:style>
  <w:style w:type="character" w:customStyle="1" w:styleId="Wyrnienieintensywneznak">
    <w:name w:val="Wyróżnienie intensywne (znak)"/>
    <w:uiPriority w:val="21"/>
    <w:rPr>
      <w:rFonts w:cs="Times New Roman"/>
      <w:b/>
      <w:i/>
      <w:color w:val="000000"/>
      <w:szCs w:val="20"/>
    </w:rPr>
  </w:style>
  <w:style w:type="character" w:customStyle="1" w:styleId="Wyrnieniedelikatneznak">
    <w:name w:val="Wyróżnienie delikatne (znak)"/>
    <w:uiPriority w:val="19"/>
    <w:rPr>
      <w:rFonts w:cs="Times New Roman"/>
      <w:i/>
      <w:color w:val="000000"/>
      <w:szCs w:val="20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 w:line="300" w:lineRule="auto"/>
      <w:ind w:left="144" w:right="144"/>
      <w:jc w:val="center"/>
    </w:pPr>
    <w:rPr>
      <w:rFonts w:ascii="Cambria" w:eastAsia="Times New Roman" w:hAnsi="Cambria"/>
      <w:i/>
      <w:iCs/>
      <w:color w:val="FF388C"/>
      <w:sz w:val="24"/>
      <w:lang w:eastAsia="pl-PL"/>
    </w:rPr>
  </w:style>
  <w:style w:type="character" w:customStyle="1" w:styleId="CytatZnak">
    <w:name w:val="Cytat Znak"/>
    <w:link w:val="Cytat"/>
    <w:uiPriority w:val="29"/>
    <w:rPr>
      <w:rFonts w:ascii="Cambria" w:eastAsia="Times New Roman" w:hAnsi="Cambria"/>
      <w:i/>
      <w:iCs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36" w:space="8" w:color="FF388C"/>
        <w:left w:val="single" w:sz="36" w:space="8" w:color="FF388C"/>
        <w:bottom w:val="single" w:sz="36" w:space="8" w:color="FF388C"/>
        <w:right w:val="single" w:sz="36" w:space="8" w:color="FF388C"/>
      </w:pBdr>
      <w:shd w:val="clear" w:color="auto" w:fill="FF388C"/>
      <w:spacing w:before="200" w:after="280" w:line="300" w:lineRule="auto"/>
      <w:ind w:left="936" w:right="936"/>
      <w:jc w:val="center"/>
    </w:pPr>
    <w:rPr>
      <w:rFonts w:eastAsia="Times New Roman"/>
      <w:b/>
      <w:bCs/>
      <w:i/>
      <w:iCs/>
      <w:color w:val="FFFFFF"/>
      <w:sz w:val="21"/>
      <w:lang w:eastAsia="pl-PL"/>
    </w:rPr>
  </w:style>
  <w:style w:type="table" w:styleId="Tabela-Siatka">
    <w:name w:val="Table Grid"/>
    <w:basedOn w:val="Standardowy"/>
    <w:uiPriority w:val="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NagwekZnak">
    <w:name w:val="Nagłówek Znak"/>
    <w:link w:val="Nagwek"/>
    <w:uiPriority w:val="99"/>
    <w:rPr>
      <w:rFonts w:cs="Times New Roman"/>
      <w:color w:val="000000"/>
      <w:szCs w:val="20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StopkaZnak">
    <w:name w:val="Stopka Znak"/>
    <w:link w:val="Stopka"/>
    <w:uiPriority w:val="99"/>
    <w:rPr>
      <w:rFonts w:cs="Times New Roman"/>
      <w:color w:val="00000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pPr>
      <w:spacing w:line="264" w:lineRule="auto"/>
    </w:pPr>
    <w:rPr>
      <w:rFonts w:ascii="Tahoma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uiPriority w:val="99"/>
    <w:semiHidden/>
    <w:rPr>
      <w:rFonts w:ascii="Tahoma" w:hAnsi="Tahoma" w:cs="Tahoma"/>
      <w:color w:val="000000"/>
      <w:sz w:val="16"/>
      <w:szCs w:val="16"/>
    </w:rPr>
  </w:style>
  <w:style w:type="paragraph" w:styleId="Legenda">
    <w:name w:val="caption"/>
    <w:basedOn w:val="Normalny"/>
    <w:next w:val="Normalny"/>
    <w:uiPriority w:val="35"/>
    <w:qFormat/>
    <w:pPr>
      <w:spacing w:line="240" w:lineRule="auto"/>
    </w:pPr>
    <w:rPr>
      <w:rFonts w:eastAsia="Times New Roman"/>
      <w:b/>
      <w:bCs/>
      <w:smallCaps/>
      <w:color w:val="666666"/>
      <w:spacing w:val="6"/>
      <w:sz w:val="20"/>
      <w:szCs w:val="20"/>
      <w:lang w:eastAsia="pl-PL"/>
    </w:rPr>
  </w:style>
  <w:style w:type="paragraph" w:styleId="Bezodstpw">
    <w:name w:val="No Spacing"/>
    <w:link w:val="BezodstpwZnak"/>
    <w:uiPriority w:val="1"/>
    <w:qFormat/>
    <w:rPr>
      <w:sz w:val="22"/>
      <w:szCs w:val="22"/>
    </w:rPr>
  </w:style>
  <w:style w:type="paragraph" w:styleId="Tekstblokowy">
    <w:name w:val="Block Text"/>
    <w:aliases w:val="Cytat blokowy"/>
    <w:uiPriority w:val="40"/>
    <w:pPr>
      <w:pBdr>
        <w:top w:val="single" w:sz="2" w:space="10" w:color="FF87B9"/>
        <w:bottom w:val="single" w:sz="24" w:space="10" w:color="FF87B9"/>
      </w:pBdr>
      <w:spacing w:after="280"/>
      <w:ind w:left="1440" w:right="1440"/>
      <w:jc w:val="both"/>
    </w:pPr>
    <w:rPr>
      <w:rFonts w:eastAsia="Times New Roman"/>
      <w:color w:val="FFFFFF"/>
      <w:sz w:val="28"/>
      <w:szCs w:val="28"/>
    </w:rPr>
  </w:style>
  <w:style w:type="paragraph" w:styleId="Listapunktowana">
    <w:name w:val="List Bullet"/>
    <w:basedOn w:val="Normalny"/>
    <w:uiPriority w:val="6"/>
    <w:unhideWhenUsed/>
    <w:pPr>
      <w:numPr>
        <w:numId w:val="1"/>
      </w:numPr>
      <w:spacing w:after="0" w:line="264" w:lineRule="auto"/>
      <w:contextualSpacing/>
    </w:pPr>
    <w:rPr>
      <w:sz w:val="21"/>
      <w:lang w:eastAsia="pl-PL"/>
    </w:rPr>
  </w:style>
  <w:style w:type="paragraph" w:styleId="Listapunktowana2">
    <w:name w:val="List Bullet 2"/>
    <w:basedOn w:val="Normalny"/>
    <w:uiPriority w:val="6"/>
    <w:unhideWhenUsed/>
    <w:pPr>
      <w:numPr>
        <w:numId w:val="2"/>
      </w:numPr>
      <w:spacing w:after="0" w:line="264" w:lineRule="auto"/>
    </w:pPr>
    <w:rPr>
      <w:sz w:val="21"/>
      <w:lang w:eastAsia="pl-PL"/>
    </w:rPr>
  </w:style>
  <w:style w:type="paragraph" w:styleId="Listapunktowana3">
    <w:name w:val="List Bullet 3"/>
    <w:basedOn w:val="Normalny"/>
    <w:uiPriority w:val="6"/>
    <w:unhideWhenUsed/>
    <w:pPr>
      <w:numPr>
        <w:numId w:val="3"/>
      </w:numPr>
      <w:spacing w:after="0" w:line="264" w:lineRule="auto"/>
    </w:pPr>
    <w:rPr>
      <w:sz w:val="21"/>
      <w:lang w:eastAsia="pl-PL"/>
    </w:rPr>
  </w:style>
  <w:style w:type="paragraph" w:styleId="Listapunktowana4">
    <w:name w:val="List Bullet 4"/>
    <w:basedOn w:val="Normalny"/>
    <w:uiPriority w:val="6"/>
    <w:unhideWhenUsed/>
    <w:pPr>
      <w:numPr>
        <w:numId w:val="4"/>
      </w:numPr>
      <w:spacing w:after="0" w:line="264" w:lineRule="auto"/>
    </w:pPr>
    <w:rPr>
      <w:sz w:val="21"/>
      <w:lang w:eastAsia="pl-PL"/>
    </w:rPr>
  </w:style>
  <w:style w:type="paragraph" w:styleId="Listapunktowana5">
    <w:name w:val="List Bullet 5"/>
    <w:basedOn w:val="Normalny"/>
    <w:uiPriority w:val="6"/>
    <w:unhideWhenUsed/>
    <w:pPr>
      <w:numPr>
        <w:numId w:val="5"/>
      </w:numPr>
      <w:spacing w:after="0" w:line="264" w:lineRule="auto"/>
    </w:pPr>
    <w:rPr>
      <w:sz w:val="21"/>
      <w:lang w:eastAsia="pl-PL"/>
    </w:rPr>
  </w:style>
  <w:style w:type="paragraph" w:styleId="Spistreci1">
    <w:name w:val="toc 1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</w:pPr>
    <w:rPr>
      <w:smallCaps/>
      <w:color w:val="E40059"/>
      <w:sz w:val="21"/>
      <w:lang w:eastAsia="pl-PL"/>
    </w:rPr>
  </w:style>
  <w:style w:type="paragraph" w:styleId="Spistreci2">
    <w:name w:val="toc 2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216"/>
    </w:pPr>
    <w:rPr>
      <w:smallCaps/>
      <w:sz w:val="21"/>
      <w:lang w:eastAsia="pl-PL"/>
    </w:rPr>
  </w:style>
  <w:style w:type="paragraph" w:styleId="Spistreci3">
    <w:name w:val="toc 3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446"/>
    </w:pPr>
    <w:rPr>
      <w:smallCaps/>
      <w:sz w:val="21"/>
      <w:lang w:eastAsia="pl-PL"/>
    </w:rPr>
  </w:style>
  <w:style w:type="paragraph" w:styleId="Spistreci4">
    <w:name w:val="toc 4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662"/>
    </w:pPr>
    <w:rPr>
      <w:smallCaps/>
      <w:sz w:val="21"/>
      <w:lang w:eastAsia="pl-PL"/>
    </w:rPr>
  </w:style>
  <w:style w:type="paragraph" w:styleId="Spistreci5">
    <w:name w:val="toc 5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878"/>
    </w:pPr>
    <w:rPr>
      <w:smallCaps/>
      <w:sz w:val="21"/>
      <w:lang w:eastAsia="pl-PL"/>
    </w:rPr>
  </w:style>
  <w:style w:type="paragraph" w:styleId="Spistreci6">
    <w:name w:val="toc 6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094"/>
    </w:pPr>
    <w:rPr>
      <w:smallCaps/>
      <w:sz w:val="21"/>
      <w:lang w:eastAsia="pl-PL"/>
    </w:rPr>
  </w:style>
  <w:style w:type="paragraph" w:styleId="Spistreci7">
    <w:name w:val="toc 7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325"/>
    </w:pPr>
    <w:rPr>
      <w:smallCaps/>
      <w:sz w:val="21"/>
      <w:lang w:eastAsia="pl-PL"/>
    </w:rPr>
  </w:style>
  <w:style w:type="paragraph" w:styleId="Spistreci8">
    <w:name w:val="toc 8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540"/>
    </w:pPr>
    <w:rPr>
      <w:smallCaps/>
      <w:sz w:val="21"/>
      <w:lang w:eastAsia="pl-PL"/>
    </w:rPr>
  </w:style>
  <w:style w:type="paragraph" w:styleId="Spistreci9">
    <w:name w:val="toc 9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760"/>
    </w:pPr>
    <w:rPr>
      <w:smallCaps/>
      <w:sz w:val="21"/>
      <w:lang w:eastAsia="pl-PL"/>
    </w:rPr>
  </w:style>
  <w:style w:type="character" w:styleId="Hipercze">
    <w:name w:val="Hyperlink"/>
    <w:uiPriority w:val="99"/>
    <w:semiHidden/>
    <w:unhideWhenUsed/>
    <w:rPr>
      <w:color w:val="000000"/>
      <w:u w:val="single"/>
    </w:rPr>
  </w:style>
  <w:style w:type="character" w:styleId="Tytuksiki">
    <w:name w:val="Book Title"/>
    <w:uiPriority w:val="33"/>
    <w:qFormat/>
    <w:rPr>
      <w:b/>
      <w:bCs/>
      <w:caps w:val="0"/>
      <w:smallCaps/>
      <w:spacing w:val="10"/>
    </w:rPr>
  </w:style>
  <w:style w:type="character" w:styleId="Wyrnienieintensywne">
    <w:name w:val="Intense Emphasis"/>
    <w:uiPriority w:val="21"/>
    <w:qFormat/>
    <w:rPr>
      <w:b/>
      <w:bCs/>
      <w:i/>
      <w:iCs/>
      <w:color w:val="000000"/>
    </w:rPr>
  </w:style>
  <w:style w:type="character" w:styleId="Odwoanieintensywne">
    <w:name w:val="Intense Reference"/>
    <w:uiPriority w:val="32"/>
    <w:qFormat/>
    <w:rPr>
      <w:b/>
      <w:bCs/>
      <w:smallCaps/>
      <w:color w:val="000000"/>
      <w:spacing w:val="5"/>
      <w:u w:val="single"/>
    </w:rPr>
  </w:style>
  <w:style w:type="character" w:styleId="Wyrnieniedelikatne">
    <w:name w:val="Subtle Emphasis"/>
    <w:uiPriority w:val="19"/>
    <w:qFormat/>
    <w:rPr>
      <w:i/>
      <w:iCs/>
      <w:color w:val="000000"/>
    </w:rPr>
  </w:style>
  <w:style w:type="character" w:styleId="Odwoaniedelikatne">
    <w:name w:val="Subtle Reference"/>
    <w:uiPriority w:val="31"/>
    <w:qFormat/>
    <w:rPr>
      <w:smallCaps/>
      <w:color w:val="000000"/>
      <w:u w:val="single"/>
    </w:rPr>
  </w:style>
  <w:style w:type="paragraph" w:styleId="Zwrotpoegnalny">
    <w:name w:val="Closing"/>
    <w:basedOn w:val="Normalny"/>
    <w:link w:val="ZwrotpoegnalnyZnak"/>
    <w:uiPriority w:val="5"/>
    <w:unhideWhenUsed/>
    <w:pPr>
      <w:spacing w:before="480" w:after="960" w:line="264" w:lineRule="auto"/>
      <w:contextualSpacing/>
    </w:pPr>
    <w:rPr>
      <w:b/>
      <w:color w:val="666666"/>
      <w:sz w:val="21"/>
      <w:lang w:eastAsia="pl-PL"/>
    </w:rPr>
  </w:style>
  <w:style w:type="character" w:customStyle="1" w:styleId="ZwrotpoegnalnyZnak">
    <w:name w:val="Zwrot pożegnalny Znak"/>
    <w:link w:val="Zwrotpoegnalny"/>
    <w:uiPriority w:val="5"/>
    <w:rPr>
      <w:b/>
      <w:color w:val="000000"/>
      <w:sz w:val="21"/>
    </w:rPr>
  </w:style>
  <w:style w:type="paragraph" w:customStyle="1" w:styleId="Adresodbiorcy">
    <w:name w:val="Adres odbiorcy"/>
    <w:basedOn w:val="Bezodstpw"/>
    <w:link w:val="Adresodbiorcyznak"/>
    <w:uiPriority w:val="5"/>
    <w:qFormat/>
    <w:pPr>
      <w:spacing w:after="360"/>
      <w:contextualSpacing/>
    </w:pPr>
    <w:rPr>
      <w:color w:val="666666"/>
      <w:sz w:val="21"/>
    </w:rPr>
  </w:style>
  <w:style w:type="paragraph" w:styleId="Zwrotgrzecznociowy">
    <w:name w:val="Salutation"/>
    <w:basedOn w:val="Bezodstpw"/>
    <w:next w:val="Normalny"/>
    <w:link w:val="ZwrotgrzecznociowyZnak"/>
    <w:uiPriority w:val="6"/>
    <w:unhideWhenUsed/>
    <w:qFormat/>
    <w:pPr>
      <w:spacing w:before="480" w:after="320"/>
      <w:contextualSpacing/>
    </w:pPr>
    <w:rPr>
      <w:b/>
      <w:color w:val="666666"/>
      <w:sz w:val="21"/>
    </w:rPr>
  </w:style>
  <w:style w:type="character" w:customStyle="1" w:styleId="ZwrotgrzecznociowyZnak">
    <w:name w:val="Zwrot grzecznościowy Znak"/>
    <w:link w:val="Zwrotgrzecznociowy"/>
    <w:uiPriority w:val="6"/>
    <w:rPr>
      <w:b/>
      <w:color w:val="000000"/>
      <w:sz w:val="21"/>
    </w:rPr>
  </w:style>
  <w:style w:type="paragraph" w:customStyle="1" w:styleId="Adresnadawcy">
    <w:name w:val="Adres nadawcy"/>
    <w:basedOn w:val="Bezodstpw"/>
    <w:uiPriority w:val="2"/>
    <w:qFormat/>
    <w:pPr>
      <w:spacing w:after="36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  <w:spacing w:line="264" w:lineRule="auto"/>
    </w:pPr>
    <w:rPr>
      <w:rFonts w:eastAsia="Times New Roman"/>
      <w:iCs/>
      <w:color w:val="666666"/>
      <w:sz w:val="32"/>
      <w:szCs w:val="32"/>
      <w:lang w:eastAsia="pl-PL"/>
    </w:rPr>
  </w:style>
  <w:style w:type="character" w:customStyle="1" w:styleId="PodtytuZnak">
    <w:name w:val="Podtytuł Znak"/>
    <w:link w:val="Podtytu"/>
    <w:uiPriority w:val="11"/>
    <w:rPr>
      <w:rFonts w:eastAsia="Times New Roman" w:cs="Times New Roman"/>
      <w:iCs/>
      <w:color w:val="000000"/>
      <w:sz w:val="32"/>
      <w:szCs w:val="32"/>
    </w:rPr>
  </w:style>
  <w:style w:type="paragraph" w:styleId="Tytu">
    <w:name w:val="Title"/>
    <w:basedOn w:val="Normalny"/>
    <w:next w:val="Normalny"/>
    <w:link w:val="TytuZnak"/>
    <w:uiPriority w:val="10"/>
    <w:qFormat/>
    <w:rsid w:val="008D3515"/>
    <w:pPr>
      <w:spacing w:after="0" w:line="240" w:lineRule="auto"/>
      <w:contextualSpacing/>
    </w:pPr>
    <w:rPr>
      <w:rFonts w:ascii="Cambria" w:eastAsia="Times New Roman" w:hAnsi="Cambria"/>
      <w:color w:val="666666"/>
      <w:kern w:val="28"/>
      <w:sz w:val="72"/>
      <w:szCs w:val="80"/>
      <w:lang w:eastAsia="pl-PL"/>
    </w:rPr>
  </w:style>
  <w:style w:type="character" w:customStyle="1" w:styleId="TytuZnak">
    <w:name w:val="Tytuł Znak"/>
    <w:link w:val="Tytu"/>
    <w:uiPriority w:val="10"/>
    <w:rsid w:val="008D3515"/>
    <w:rPr>
      <w:rFonts w:ascii="Cambria" w:eastAsia="Times New Roman" w:hAnsi="Cambria" w:cs="Times New Roman"/>
      <w:color w:val="666666"/>
      <w:kern w:val="28"/>
      <w:sz w:val="72"/>
      <w:szCs w:val="80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pPr>
      <w:spacing w:line="264" w:lineRule="auto"/>
    </w:pPr>
    <w:rPr>
      <w:sz w:val="21"/>
      <w:lang w:eastAsia="pl-PL"/>
    </w:rPr>
  </w:style>
  <w:style w:type="character" w:customStyle="1" w:styleId="DataZnak">
    <w:name w:val="Data Znak"/>
    <w:link w:val="Data"/>
    <w:uiPriority w:val="99"/>
    <w:semiHidden/>
    <w:rPr>
      <w:rFonts w:cs="Times New Roman"/>
      <w:color w:val="000000"/>
      <w:szCs w:val="20"/>
    </w:rPr>
  </w:style>
  <w:style w:type="character" w:styleId="Tekstzastpczy">
    <w:name w:val="Placeholder Text"/>
    <w:uiPriority w:val="99"/>
    <w:unhideWhenUsed/>
    <w:rPr>
      <w:color w:val="808080"/>
    </w:rPr>
  </w:style>
  <w:style w:type="paragraph" w:styleId="Podpis">
    <w:name w:val="Signature"/>
    <w:basedOn w:val="Normalny"/>
    <w:link w:val="PodpisZnak"/>
    <w:uiPriority w:val="99"/>
    <w:unhideWhenUsed/>
    <w:pPr>
      <w:spacing w:line="264" w:lineRule="auto"/>
      <w:contextualSpacing/>
    </w:pPr>
    <w:rPr>
      <w:sz w:val="21"/>
      <w:lang w:eastAsia="pl-PL"/>
    </w:rPr>
  </w:style>
  <w:style w:type="character" w:customStyle="1" w:styleId="PodpisZnak">
    <w:name w:val="Podpis Znak"/>
    <w:link w:val="Podpis"/>
    <w:uiPriority w:val="99"/>
    <w:rPr>
      <w:rFonts w:cs="Times New Roman"/>
      <w:color w:val="000000"/>
      <w:szCs w:val="20"/>
    </w:rPr>
  </w:style>
  <w:style w:type="table" w:customStyle="1" w:styleId="Styl6">
    <w:name w:val="Styl 6"/>
    <w:basedOn w:val="Standardowy"/>
    <w:uiPriority w:val="26"/>
    <w:rPr>
      <w:rFonts w:eastAsia="Times New Roman"/>
      <w:color w:val="000000"/>
    </w:rPr>
    <w:tblPr>
      <w:tblInd w:w="0" w:type="dxa"/>
      <w:tblBorders>
        <w:top w:val="single" w:sz="4" w:space="0" w:color="FF388C"/>
        <w:left w:val="single" w:sz="4" w:space="0" w:color="FF388C"/>
        <w:bottom w:val="single" w:sz="4" w:space="0" w:color="FF388C"/>
        <w:right w:val="single" w:sz="4" w:space="0" w:color="FF388C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D7E7"/>
    </w:tcPr>
    <w:tblStylePr w:type="firstRow">
      <w:rPr>
        <w:b/>
        <w:bCs/>
        <w:color w:val="666666"/>
      </w:rPr>
      <w:tblPr/>
      <w:tcPr>
        <w:shd w:val="clear" w:color="auto" w:fill="FFEBF3"/>
      </w:tcPr>
    </w:tblStylePr>
    <w:tblStylePr w:type="lastRow">
      <w:rPr>
        <w:b/>
        <w:bCs/>
        <w:color w:val="FFFFFF"/>
      </w:rPr>
      <w:tblPr/>
      <w:tcPr>
        <w:shd w:val="clear" w:color="auto" w:fill="FF388C"/>
      </w:tcPr>
    </w:tblStylePr>
    <w:tblStylePr w:type="firstCol">
      <w:rPr>
        <w:b/>
        <w:bCs/>
        <w:color w:val="666666"/>
      </w:rPr>
    </w:tblStylePr>
    <w:tblStylePr w:type="lastCol">
      <w:rPr>
        <w:color w:val="000000"/>
      </w:rPr>
    </w:tblStylePr>
  </w:style>
  <w:style w:type="paragraph" w:customStyle="1" w:styleId="Tekstdaty">
    <w:name w:val="Tekst daty"/>
    <w:basedOn w:val="Normalny"/>
    <w:uiPriority w:val="35"/>
    <w:pPr>
      <w:spacing w:before="720" w:line="264" w:lineRule="auto"/>
      <w:contextualSpacing/>
    </w:pPr>
    <w:rPr>
      <w:sz w:val="21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</w:style>
  <w:style w:type="paragraph" w:styleId="Akapitzlist">
    <w:name w:val="List Paragraph"/>
    <w:basedOn w:val="Normalny"/>
    <w:uiPriority w:val="34"/>
    <w:qFormat/>
    <w:pPr>
      <w:spacing w:line="240" w:lineRule="auto"/>
      <w:ind w:left="720" w:hanging="288"/>
      <w:contextualSpacing/>
    </w:pPr>
    <w:rPr>
      <w:color w:val="666666"/>
      <w:sz w:val="21"/>
      <w:lang w:eastAsia="pl-PL"/>
    </w:rPr>
  </w:style>
  <w:style w:type="character" w:customStyle="1" w:styleId="CytatintensywnyZnak">
    <w:name w:val="Cytat intensywny Znak"/>
    <w:link w:val="Cytatintensywny"/>
    <w:uiPriority w:val="30"/>
    <w:rPr>
      <w:rFonts w:eastAsia="Times New Roman"/>
      <w:b/>
      <w:bCs/>
      <w:i/>
      <w:iCs/>
      <w:color w:val="000000"/>
      <w:sz w:val="21"/>
      <w:shd w:val="clear" w:color="auto" w:fill="FF388C"/>
    </w:rPr>
  </w:style>
  <w:style w:type="paragraph" w:styleId="Nagwekspisutreci">
    <w:name w:val="TOC Heading"/>
    <w:basedOn w:val="Nagwek1"/>
    <w:next w:val="Normalny"/>
    <w:uiPriority w:val="39"/>
    <w:qFormat/>
    <w:pPr>
      <w:spacing w:before="480" w:line="264" w:lineRule="auto"/>
      <w:outlineLvl w:val="9"/>
    </w:pPr>
    <w:rPr>
      <w:b/>
      <w:color w:val="000000"/>
      <w:sz w:val="28"/>
    </w:rPr>
  </w:style>
  <w:style w:type="paragraph" w:customStyle="1" w:styleId="Imiinazwisko">
    <w:name w:val="Imię i nazwisko"/>
    <w:basedOn w:val="Tytu"/>
    <w:qFormat/>
    <w:rPr>
      <w:b/>
      <w:sz w:val="28"/>
      <w:szCs w:val="28"/>
    </w:rPr>
  </w:style>
  <w:style w:type="character" w:customStyle="1" w:styleId="Adresodbiorcyznak">
    <w:name w:val="Adres odbiorcy (znak)"/>
    <w:link w:val="Adresodbiorcy"/>
    <w:uiPriority w:val="5"/>
    <w:locked/>
    <w:rPr>
      <w:color w:val="000000"/>
      <w:sz w:val="21"/>
    </w:rPr>
  </w:style>
  <w:style w:type="table" w:styleId="Jasnalistaakcent6">
    <w:name w:val="Light List Accent 6"/>
    <w:basedOn w:val="Standardowy"/>
    <w:uiPriority w:val="46"/>
    <w:rsid w:val="00216359"/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redniasiatka3akcent2">
    <w:name w:val="Medium Grid 3 Accent 2"/>
    <w:basedOn w:val="Standardowy"/>
    <w:uiPriority w:val="42"/>
    <w:rsid w:val="00216359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FA7A6"/>
      </w:tcPr>
    </w:tblStylePr>
  </w:style>
  <w:style w:type="table" w:styleId="Kolorowalistaakcent5">
    <w:name w:val="Colorful List Accent 5"/>
    <w:basedOn w:val="Standardowy"/>
    <w:uiPriority w:val="45"/>
    <w:rsid w:val="00AD0E2A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styleId="Jasnasiatkaakcent5">
    <w:name w:val="Light Grid Accent 5"/>
    <w:basedOn w:val="Standardowy"/>
    <w:uiPriority w:val="45"/>
    <w:rsid w:val="00AD0E2A"/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28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9085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6.jpeg"/><Relationship Id="rId22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Microsoft%20Office\Templates\1045\AdjacencyMergeLetter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CE1F68-B8FC-4874-869B-E0EA07D998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AdjacencyMergeLetter</Template>
  <TotalTime>1</TotalTime>
  <Pages>1</Pages>
  <Words>43</Words>
  <Characters>260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Zadanie:</vt:lpstr>
    </vt:vector>
  </TitlesOfParts>
  <Company/>
  <LinksUpToDate>false</LinksUpToDate>
  <CharactersWithSpaces>302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Zadanie:</dc:title>
  <dc:subject>Liczby i cyfry. Klasa 4</dc:subject>
  <dc:creator>Ania</dc:creator>
  <cp:keywords>Suma, różnica, iloczyn, iloraz, wyrażenie</cp:keywords>
  <cp:lastModifiedBy>Ania</cp:lastModifiedBy>
  <cp:revision>3</cp:revision>
  <cp:lastPrinted>2013-08-29T14:25:00Z</cp:lastPrinted>
  <dcterms:created xsi:type="dcterms:W3CDTF">2013-08-29T14:24:00Z</dcterms:created>
  <dcterms:modified xsi:type="dcterms:W3CDTF">2013-08-29T14:25:00Z</dcterms:modified>
</cp:coreProperties>
</file>